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9CF9A" w14:textId="606BCD0E" w:rsidR="00496DBD" w:rsidRPr="00130F6E" w:rsidRDefault="00B810C9">
      <w:pPr>
        <w:pStyle w:val="MQTableTitle"/>
      </w:pPr>
      <w:r w:rsidRPr="00130F6E">
        <w:t>INTERVIEW</w:t>
      </w:r>
      <w:r w:rsidR="00F003D3" w:rsidRPr="00130F6E">
        <w:t xml:space="preserve"> </w:t>
      </w:r>
      <w:r w:rsidR="00EB7D66" w:rsidRPr="00130F6E">
        <w:t>EDU4</w:t>
      </w:r>
    </w:p>
    <w:tbl>
      <w:tblPr>
        <w:tblW w:w="10206" w:type="dxa"/>
        <w:tblBorders>
          <w:top w:val="none" w:sz="0" w:space="0" w:color="FFFFFF"/>
          <w:left w:val="none" w:sz="0" w:space="0" w:color="FFFFFF"/>
          <w:bottom w:val="single" w:sz="4" w:space="0" w:color="BFBFB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9700"/>
      </w:tblGrid>
      <w:tr w:rsidR="00496DBD" w:rsidRPr="00130F6E" w14:paraId="755FBC7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E29D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8610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[0:00:00.0] </w:t>
            </w:r>
            <w:r w:rsidRPr="00130F6E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 Sehr gut, dann fangen wir jetzt an. Und zwar ist meine erste Frage, welches </w:t>
            </w:r>
          </w:p>
        </w:tc>
      </w:tr>
      <w:tr w:rsidR="00496DBD" w:rsidRPr="00130F6E" w14:paraId="087A6AB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DD00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3BD8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sind Ihrer Meinung nach denn die Voraussetzungen, damit man eine Entscheidung </w:t>
            </w:r>
          </w:p>
        </w:tc>
      </w:tr>
      <w:tr w:rsidR="00496DBD" w:rsidRPr="00130F6E" w14:paraId="314DBFF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CA85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25AB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treffen kann?</w:t>
            </w:r>
          </w:p>
        </w:tc>
      </w:tr>
      <w:tr w:rsidR="00496DBD" w:rsidRPr="00130F6E" w14:paraId="4C8807D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96EA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59D15" w14:textId="658A14A3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[0:01:14.8]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Sprechen wir von Projekt jetzt? Oder insgesamt? Oder beziehungsweise, wenn </w:t>
            </w:r>
          </w:p>
        </w:tc>
      </w:tr>
      <w:tr w:rsidR="00496DBD" w:rsidRPr="00130F6E" w14:paraId="1BF8A45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2B64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87BF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es /  Beziehen wir uns immer auf das Projekt?</w:t>
            </w:r>
          </w:p>
        </w:tc>
      </w:tr>
      <w:tr w:rsidR="00496DBD" w:rsidRPr="00130F6E" w14:paraId="59AF5AB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4C5B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1D4D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[0:01:25.4] BSC: Erst mal ganz allgemein. Ja.</w:t>
            </w:r>
          </w:p>
        </w:tc>
      </w:tr>
      <w:tr w:rsidR="00496DBD" w:rsidRPr="00130F6E" w14:paraId="21DB537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87FD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E2984" w14:textId="1B61CF6F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[0:01:28.6]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>:   Die Voraussetzung damit eine Entscheidung gefällt werden kann?</w:t>
            </w:r>
          </w:p>
        </w:tc>
      </w:tr>
      <w:tr w:rsidR="00496DBD" w:rsidRPr="00130F6E" w14:paraId="4AE3DAA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DE40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0EA2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[0:01:31.4] BSC: Hmhm (bejahend).</w:t>
            </w:r>
          </w:p>
        </w:tc>
      </w:tr>
      <w:tr w:rsidR="00496DBD" w:rsidRPr="00130F6E" w14:paraId="3AFF622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8BFB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0ABE5" w14:textId="792F0E30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[0:01:31.9]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Informationen (lacht). Genügend Informationen über die Möglichkeiten, über </w:t>
            </w:r>
          </w:p>
        </w:tc>
      </w:tr>
      <w:tr w:rsidR="00496DBD" w:rsidRPr="00130F6E" w14:paraId="7994CF1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57CE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6C5F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die möglichen Ergebnisse. Je nachdem wie die Entscheidung ausfällt, </w:t>
            </w:r>
          </w:p>
        </w:tc>
      </w:tr>
      <w:tr w:rsidR="00496DBD" w:rsidRPr="00130F6E" w14:paraId="047B84B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ABBE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7F05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gegebenenfalls auch Unterstützung oder Argumente, pro und kontra. Ja. Das, was </w:t>
            </w:r>
          </w:p>
        </w:tc>
      </w:tr>
      <w:tr w:rsidR="00496DBD" w:rsidRPr="00130F6E" w14:paraId="2FDFDA8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EE47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F01A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mir jetzt so einfällt.</w:t>
            </w:r>
          </w:p>
        </w:tc>
      </w:tr>
      <w:tr w:rsidR="00496DBD" w:rsidRPr="00130F6E" w14:paraId="788DA82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066D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5CCC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[0:01:59.4] BSC: Okay, ja.</w:t>
            </w:r>
          </w:p>
        </w:tc>
      </w:tr>
      <w:tr w:rsidR="00496DBD" w:rsidRPr="00130F6E" w14:paraId="010BCDA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8293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32A5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Und was sind jetzt / Und dieses Mal beziehen wir uns jetzt mehr auf das Projekt </w:t>
            </w:r>
          </w:p>
        </w:tc>
      </w:tr>
      <w:tr w:rsidR="00496DBD" w:rsidRPr="00130F6E" w14:paraId="7441E4A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C6FA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4558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"Education for Democracy". Was sind da so die typischen Situationen und Anlässe </w:t>
            </w:r>
          </w:p>
        </w:tc>
      </w:tr>
      <w:tr w:rsidR="00496DBD" w:rsidRPr="00130F6E" w14:paraId="5C8ED42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D8E9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4326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Ihrer Meinung nach, bei denen man sich trifft, um eine Entscheidung zu fällen?</w:t>
            </w:r>
          </w:p>
        </w:tc>
      </w:tr>
      <w:tr w:rsidR="00496DBD" w:rsidRPr="00130F6E" w14:paraId="2ED8223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D356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79A52" w14:textId="46C1280C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[0:02:17.7]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Es ging darum  /  Eigentlich, dieses Projekt ist sehr offen angelegt seitens </w:t>
            </w:r>
          </w:p>
        </w:tc>
      </w:tr>
      <w:tr w:rsidR="00496DBD" w:rsidRPr="00130F6E" w14:paraId="09597BB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57D8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CC2C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der Leadpartner. Was mich von Anfang an sehr angenehm überrascht hat. Sodass wir </w:t>
            </w:r>
          </w:p>
        </w:tc>
      </w:tr>
      <w:tr w:rsidR="00496DBD" w:rsidRPr="00130F6E" w14:paraId="672951D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B645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4F6B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eigentlich / Wurde uns das auch so dargestellt an Projektpartner schon beim </w:t>
            </w:r>
          </w:p>
        </w:tc>
      </w:tr>
      <w:tr w:rsidR="00496DBD" w:rsidRPr="00130F6E" w14:paraId="7ABE91F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4DDD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FB1A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ersten Treffen. Dass wir uns über alles ja besprechen können. Und dann über jede </w:t>
            </w:r>
          </w:p>
        </w:tc>
      </w:tr>
      <w:tr w:rsidR="00496DBD" w:rsidRPr="00130F6E" w14:paraId="7637A27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2326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3A40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Aktivität eigentlich / Also, einige Aktivitäten waren fest angelegt. Aber im </w:t>
            </w:r>
          </w:p>
        </w:tc>
      </w:tr>
      <w:tr w:rsidR="00496DBD" w:rsidRPr="00130F6E" w14:paraId="1A8B472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F87F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0E4E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Grunde, dass wir uns über alles besprechen können und gemeinsam entscheiden </w:t>
            </w:r>
          </w:p>
        </w:tc>
      </w:tr>
      <w:tr w:rsidR="00496DBD" w:rsidRPr="00130F6E" w14:paraId="28155EA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5114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4015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können. Das fand ich immer sehr schön.</w:t>
            </w:r>
          </w:p>
        </w:tc>
      </w:tr>
      <w:tr w:rsidR="00496DBD" w:rsidRPr="00130F6E" w14:paraId="1D9E546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DB90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166B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Es ging dann letztlich wie das Projekt / Erst ging es darum, zum Beispiel in </w:t>
            </w:r>
          </w:p>
        </w:tc>
      </w:tr>
      <w:tr w:rsidR="00496DBD" w:rsidRPr="00130F6E" w14:paraId="7707416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87F5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9B52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welchem Land? In welcher Reihenfolge in welchem Land die Aktivitäten stattfinden </w:t>
            </w:r>
          </w:p>
        </w:tc>
      </w:tr>
      <w:tr w:rsidR="00496DBD" w:rsidRPr="00130F6E" w14:paraId="44C3EE3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4FB1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15FC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werden. Dann ging es darum, an welchem Datum? Wann wer Schulferien hat? Also, </w:t>
            </w:r>
          </w:p>
        </w:tc>
      </w:tr>
      <w:tr w:rsidR="00496DBD" w:rsidRPr="00130F6E" w14:paraId="29F9D19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7AD1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8531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ganz simple Dinge, eigentlich logistisch. Und wie das Projekt dann weiterlief </w:t>
            </w:r>
          </w:p>
        </w:tc>
      </w:tr>
      <w:tr w:rsidR="00496DBD" w:rsidRPr="00130F6E" w14:paraId="386BE9C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93A2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9F1B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und wir leider  / Na ja, die Entscheidung treffen mussten, findet das in </w:t>
            </w:r>
          </w:p>
        </w:tc>
      </w:tr>
      <w:tr w:rsidR="00496DBD" w:rsidRPr="00130F6E" w14:paraId="49AD9DA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361E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F13F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Kroatien statt oder nicht? Dann wurde uns die Entscheidung abgenommen, </w:t>
            </w:r>
          </w:p>
        </w:tc>
      </w:tr>
      <w:tr w:rsidR="00496DBD" w:rsidRPr="00130F6E" w14:paraId="34C3893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709D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1004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letztendlich wegen der Pandemie, weil da einfach den Lehrern verboten wurde </w:t>
            </w:r>
          </w:p>
        </w:tc>
      </w:tr>
      <w:tr w:rsidR="00496DBD" w:rsidRPr="00130F6E" w14:paraId="6C90B43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3E77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3639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wegzureisen. Und wenn jemand gekommen wäre, der in der /  Dann wäre ihm verboten </w:t>
            </w:r>
          </w:p>
        </w:tc>
      </w:tr>
      <w:tr w:rsidR="00496DBD" w:rsidRPr="00130F6E" w14:paraId="4C4477E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F188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B8AB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werden, in die Schule zu kommen. Von daher / (lacht) Also, so Dinge, </w:t>
            </w:r>
          </w:p>
        </w:tc>
      </w:tr>
      <w:tr w:rsidR="00496DBD" w:rsidRPr="00130F6E" w14:paraId="0904FA8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7A27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0A41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[0:03:51.2] BSC: Schade. </w:t>
            </w:r>
          </w:p>
        </w:tc>
      </w:tr>
      <w:tr w:rsidR="00496DBD" w:rsidRPr="00130F6E" w14:paraId="36DA289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BC88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91227" w14:textId="1DED38AC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[0:03:51.9]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Dann ging es darum, wie machen wir weiter? Und diese Entscheidungen. Wie wir </w:t>
            </w:r>
          </w:p>
        </w:tc>
      </w:tr>
      <w:tr w:rsidR="00496DBD" w:rsidRPr="00130F6E" w14:paraId="1EC2D32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46BE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C02C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das Projekt weiterführen, indem wir nun das, was wir zusammen gemeinsam </w:t>
            </w:r>
          </w:p>
        </w:tc>
      </w:tr>
      <w:tr w:rsidR="00496DBD" w:rsidRPr="00130F6E" w14:paraId="16F01C7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A35C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D4A1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entschieden hatten, nicht mehr durchführen können.</w:t>
            </w:r>
          </w:p>
        </w:tc>
      </w:tr>
      <w:tr w:rsidR="00496DBD" w:rsidRPr="00130F6E" w14:paraId="2711C64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FC4A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773C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[0:04:08.2] BSC: Okay, das ist gut. Und jetzt bitte ich Sie Ihren Stift und den Zettel zu </w:t>
            </w:r>
          </w:p>
        </w:tc>
      </w:tr>
      <w:tr w:rsidR="00496DBD" w:rsidRPr="00130F6E" w14:paraId="0560CC6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1617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52F3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nehmen und mir einmal den Entscheidungsprozess, so wie er jetzt im Homeoffice </w:t>
            </w:r>
          </w:p>
        </w:tc>
      </w:tr>
      <w:tr w:rsidR="00496DBD" w:rsidRPr="00130F6E" w14:paraId="4202624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EAEE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9078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ist, einmal aufzuzeichnen.</w:t>
            </w:r>
          </w:p>
        </w:tc>
      </w:tr>
      <w:tr w:rsidR="00496DBD" w:rsidRPr="00130F6E" w14:paraId="755F646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19D1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3ED3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Ich bin schon richtig gespannt (lacht).</w:t>
            </w:r>
          </w:p>
        </w:tc>
      </w:tr>
      <w:tr w:rsidR="00496DBD" w:rsidRPr="00130F6E" w14:paraId="3717564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C1AC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B862D" w14:textId="1C272916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[0:04:25.2]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>:   Das bezieht sich auch auf das Projekt?</w:t>
            </w:r>
          </w:p>
        </w:tc>
      </w:tr>
      <w:tr w:rsidR="00496DBD" w:rsidRPr="00130F6E" w14:paraId="771E762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6754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F070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[0:04:27.6] BSC: Ja, ja. Ab jetzt ist wirklich nur noch das Projekt.</w:t>
            </w:r>
          </w:p>
        </w:tc>
      </w:tr>
      <w:tr w:rsidR="00496DBD" w:rsidRPr="00130F6E" w14:paraId="0B8303E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6CC3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5607B" w14:textId="6E9DF54B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[0:04:30.8]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>:    (...) Das ist schon schwer (lacht) (...) (lacht) Okay, jetzt zeigen?</w:t>
            </w:r>
          </w:p>
        </w:tc>
      </w:tr>
      <w:tr w:rsidR="00496DBD" w:rsidRPr="00130F6E" w14:paraId="6912831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8CD9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4078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[0:06:33.2] BSC: Ja, sehr gerne. Ich bin mal gespannt, was ich sehe  (...)</w:t>
            </w:r>
          </w:p>
        </w:tc>
      </w:tr>
      <w:tr w:rsidR="00496DBD" w:rsidRPr="00130F6E" w14:paraId="1789D1C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AEAA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913D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Oh, okay.  (...) Ja.  / </w:t>
            </w:r>
          </w:p>
        </w:tc>
      </w:tr>
      <w:tr w:rsidR="00496DBD" w:rsidRPr="00130F6E" w14:paraId="26A119A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28B0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B5D90" w14:textId="4BCCF6F6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[0:06:41.5]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>:   Was ich meine ist, dass es von Deutschland ausgeht.</w:t>
            </w:r>
          </w:p>
        </w:tc>
      </w:tr>
      <w:tr w:rsidR="00496DBD" w:rsidRPr="00130F6E" w14:paraId="401B577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117C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AAC9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[0:06:46.8] BSC: Ja.</w:t>
            </w:r>
          </w:p>
        </w:tc>
      </w:tr>
      <w:tr w:rsidR="00496DBD" w:rsidRPr="00130F6E" w14:paraId="3BB45E3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78F2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BAEF8" w14:textId="3A91DE2E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[0:06:47.7]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Der Leadpartner E-Mails verschickt mit Fragen, wie wir fortfahren, an die </w:t>
            </w:r>
          </w:p>
        </w:tc>
      </w:tr>
      <w:tr w:rsidR="00496DBD" w:rsidRPr="00130F6E" w14:paraId="6C80214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E98F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F8F7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einzelnen Partner. Und wir dann alle MEISTENS in "Reply to all" antworten an </w:t>
            </w:r>
          </w:p>
        </w:tc>
      </w:tr>
      <w:tr w:rsidR="00496DBD" w:rsidRPr="00130F6E" w14:paraId="784B6E3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A429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A715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Deutschland und so geht es dann im Kreis weiter. Das ist so. (unverständlich) </w:t>
            </w:r>
          </w:p>
        </w:tc>
      </w:tr>
      <w:tr w:rsidR="00496DBD" w:rsidRPr="00130F6E" w14:paraId="3F84B5E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15E1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3BE9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Also, zuallererst von Deutschland aus und per E-Mail.</w:t>
            </w:r>
          </w:p>
        </w:tc>
      </w:tr>
      <w:tr w:rsidR="00496DBD" w:rsidRPr="00130F6E" w14:paraId="3C9C770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4142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5C17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[0:07:13.0] BSC: Ja. (...) Ja,  sehr schön. Dankeschön. Können Sie mir das nachher </w:t>
            </w:r>
          </w:p>
        </w:tc>
      </w:tr>
      <w:tr w:rsidR="00496DBD" w:rsidRPr="00130F6E" w14:paraId="2DBF36A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0391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AFB8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vielleicht abfotografieren, damit ich das aufnehmen kann. Super. Ich finde die </w:t>
            </w:r>
          </w:p>
        </w:tc>
      </w:tr>
      <w:tr w:rsidR="00496DBD" w:rsidRPr="00130F6E" w14:paraId="312B767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0F77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1822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Zeichnung ist echt toll geworden. Ich finde die </w:t>
            </w:r>
          </w:p>
        </w:tc>
      </w:tr>
      <w:tr w:rsidR="00496DBD" w:rsidRPr="00130F6E" w14:paraId="40EE5E6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CEB6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FBA64" w14:textId="2DC1747A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[0:07:24.1]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(lacht) </w:t>
            </w:r>
          </w:p>
        </w:tc>
      </w:tr>
      <w:tr w:rsidR="00496DBD" w:rsidRPr="00130F6E" w14:paraId="0EE7221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95C1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F4FD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[0:07:24.7] BSC: richtig gut. Vor allem sieht man so schön wie das funktioniert mit den </w:t>
            </w:r>
          </w:p>
        </w:tc>
      </w:tr>
      <w:tr w:rsidR="00496DBD" w:rsidRPr="00130F6E" w14:paraId="198B905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348D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DFEF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E-Mails und das haben Sie wirklich gut gemacht. </w:t>
            </w:r>
          </w:p>
        </w:tc>
      </w:tr>
      <w:tr w:rsidR="00496DBD" w:rsidRPr="00130F6E" w14:paraId="6B4E5C2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E2DE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4F4C0" w14:textId="5BC07510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[0:07:31.6]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Danke. </w:t>
            </w:r>
          </w:p>
        </w:tc>
      </w:tr>
      <w:tr w:rsidR="00496DBD" w:rsidRPr="00130F6E" w14:paraId="050791D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29F2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1A58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[0:07:33.2] BSC: Und jetzt, wenn es um die Entscheidungen geht, über die sie eben gesprochen </w:t>
            </w:r>
          </w:p>
        </w:tc>
      </w:tr>
      <w:tr w:rsidR="00496DBD" w:rsidRPr="00130F6E" w14:paraId="30729EE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1E91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84CA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haben. Gibt es da auch verschiedenen Rollen? Also, genau? Ja, zum Beispiel gibt </w:t>
            </w:r>
          </w:p>
        </w:tc>
      </w:tr>
      <w:tr w:rsidR="00496DBD" w:rsidRPr="00130F6E" w14:paraId="183E8C1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7E3A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4892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es da Entscheider, oder gibt es dann ein Entscheidungsgremium? </w:t>
            </w:r>
          </w:p>
        </w:tc>
      </w:tr>
      <w:tr w:rsidR="00496DBD" w:rsidRPr="00130F6E" w14:paraId="69C9279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0150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4B2B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Moment, ich schicke Ihnen mal ganz kurz die verschiedenen Rollen, die es so   /  </w:t>
            </w:r>
          </w:p>
        </w:tc>
      </w:tr>
      <w:tr w:rsidR="00496DBD" w:rsidRPr="00130F6E" w14:paraId="506F32D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1AC0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10A9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Es gibt natürlich noch mehr Rollen, aber vielleicht hilft das auch noch ein </w:t>
            </w:r>
          </w:p>
        </w:tc>
      </w:tr>
      <w:tr w:rsidR="00496DBD" w:rsidRPr="00130F6E" w14:paraId="4821123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E5DF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789D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bisschen bei der Antwort.</w:t>
            </w:r>
          </w:p>
        </w:tc>
      </w:tr>
      <w:tr w:rsidR="00496DBD" w:rsidRPr="00130F6E" w14:paraId="5695D39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5B36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F8ECB" w14:textId="2019063D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[0:08:01.7]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 (...) Ich würde sagen wir  (...) Wir übernehmen GEMEINSAM die Rolle der </w:t>
            </w:r>
          </w:p>
        </w:tc>
      </w:tr>
      <w:tr w:rsidR="00496DBD" w:rsidRPr="00130F6E" w14:paraId="3E642FD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2490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7715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Entscheidungsträger. Einzig haben wir vielleicht  /  Oder MEIN Gefühl ist es, </w:t>
            </w:r>
          </w:p>
        </w:tc>
      </w:tr>
      <w:tr w:rsidR="00496DBD" w:rsidRPr="00130F6E" w14:paraId="0E21095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BE9A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06FE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dass  der Leadpartner, also Deutschland, das sozusagen, auch ein Analyseteam ist,</w:t>
            </w:r>
          </w:p>
        </w:tc>
      </w:tr>
      <w:tr w:rsidR="00496DBD" w:rsidRPr="00130F6E" w14:paraId="78BF260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133F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2616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 und Beratungsteam.</w:t>
            </w:r>
          </w:p>
        </w:tc>
      </w:tr>
      <w:tr w:rsidR="00496DBD" w:rsidRPr="00130F6E" w14:paraId="0877E64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389B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6953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Sie übernehmen die Rolle der Vorbereiter irgendwie für uns. Und das wird  uns </w:t>
            </w:r>
          </w:p>
        </w:tc>
      </w:tr>
      <w:tr w:rsidR="00496DBD" w:rsidRPr="00130F6E" w14:paraId="2514AD1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A169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0C4A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dann irgendwie ausgelegt. Wo wir dann / Ja, untereinander entscheiden können.</w:t>
            </w:r>
          </w:p>
        </w:tc>
      </w:tr>
      <w:tr w:rsidR="00496DBD" w:rsidRPr="00130F6E" w14:paraId="3F61DA5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1C35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0CFD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Wenn wir in Kroatien über etwas, über eine Frage, entscheiden, die gestellt wird.</w:t>
            </w:r>
          </w:p>
        </w:tc>
      </w:tr>
      <w:tr w:rsidR="00496DBD" w:rsidRPr="00130F6E" w14:paraId="2F39D3C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1619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ABE7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 Dann fragen wir auch unseren Partner die Schule. Denn im Projekt sind wir ja </w:t>
            </w:r>
          </w:p>
        </w:tc>
      </w:tr>
      <w:tr w:rsidR="00496DBD" w:rsidRPr="00130F6E" w14:paraId="35D2481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ED03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5992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zum einen ja in einer Steering Group, die Institutionen. Und dann noch mal </w:t>
            </w:r>
          </w:p>
        </w:tc>
      </w:tr>
      <w:tr w:rsidR="00496DBD" w:rsidRPr="00130F6E" w14:paraId="352A165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44DA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4F65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weiter gefasst im Projekt sind noch die Schulen mit dabei. Die Schulen sind </w:t>
            </w:r>
          </w:p>
        </w:tc>
      </w:tr>
      <w:tr w:rsidR="00496DBD" w:rsidRPr="00130F6E" w14:paraId="0619E96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7885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6DDD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NICHT IMMER in alles eingeschlossen. Aber wenn / Wir machen das einfach in </w:t>
            </w:r>
          </w:p>
        </w:tc>
      </w:tr>
      <w:tr w:rsidR="00496DBD" w:rsidRPr="00130F6E" w14:paraId="0EDEA3C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B31B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FF10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Kroatien  meistens so, dass wir auch noch die Schule fragen, weil wir auch noch </w:t>
            </w:r>
          </w:p>
        </w:tc>
      </w:tr>
      <w:tr w:rsidR="00496DBD" w:rsidRPr="00130F6E" w14:paraId="6F026F8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E34B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9B43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sehr eng mit ihnen zusammenarbeiten und weil wir das fördernd finden für das </w:t>
            </w:r>
          </w:p>
        </w:tc>
      </w:tr>
      <w:tr w:rsidR="00496DBD" w:rsidRPr="00130F6E" w14:paraId="7D95B07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C681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1945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Projekt.</w:t>
            </w:r>
          </w:p>
        </w:tc>
      </w:tr>
      <w:tr w:rsidR="00496DBD" w:rsidRPr="00130F6E" w14:paraId="593E8DF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FA8A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636B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[0:09:29.5] BSC: Und wenn Sie sagen, dass Sie die Entscheidung gemeinsam treffen, hat denn </w:t>
            </w:r>
          </w:p>
        </w:tc>
      </w:tr>
      <w:tr w:rsidR="00496DBD" w:rsidRPr="00130F6E" w14:paraId="0F84762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8CAB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6B39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jeder die gleiche Stimme? Und genau, ja, erst mal das. Also /</w:t>
            </w:r>
          </w:p>
        </w:tc>
      </w:tr>
      <w:tr w:rsidR="00496DBD" w:rsidRPr="00130F6E" w14:paraId="6AE494D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5AF4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11878" w14:textId="56C75EC0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[0:09:43.4]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>:   Meinen Sie /</w:t>
            </w:r>
          </w:p>
        </w:tc>
      </w:tr>
      <w:tr w:rsidR="00496DBD" w:rsidRPr="00130F6E" w14:paraId="08259AB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F403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E7F4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BSC: Also, wenn</w:t>
            </w:r>
          </w:p>
        </w:tc>
      </w:tr>
      <w:tr w:rsidR="00496DBD" w:rsidRPr="00130F6E" w14:paraId="5D612EB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D22B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A98B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[0:09:43.9] BSC: sind sie genau gleich gewichtet?</w:t>
            </w:r>
          </w:p>
        </w:tc>
      </w:tr>
      <w:tr w:rsidR="00496DBD" w:rsidRPr="00130F6E" w14:paraId="090C75C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B2AE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8DD3F" w14:textId="1CBC78AB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[0:09:45.2]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>:   Die einzelnen Länder oder hier in?</w:t>
            </w:r>
          </w:p>
        </w:tc>
      </w:tr>
      <w:tr w:rsidR="00496DBD" w:rsidRPr="00130F6E" w14:paraId="2D58396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E4BF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57EA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[0:09:48.4] BSC: Die einzelnen Länder.</w:t>
            </w:r>
          </w:p>
        </w:tc>
      </w:tr>
      <w:tr w:rsidR="00496DBD" w:rsidRPr="00130F6E" w14:paraId="0E1BE4E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F573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10223" w14:textId="64C06094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[0:09:50.4]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>:   Ich würde sagen ja.</w:t>
            </w:r>
          </w:p>
        </w:tc>
      </w:tr>
      <w:tr w:rsidR="00496DBD" w:rsidRPr="00130F6E" w14:paraId="344A0A0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9A39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50B9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[0:09:52.7] </w:t>
            </w:r>
            <w:r w:rsidRPr="00130F6E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30F6E">
              <w:rPr>
                <w:rFonts w:ascii="Arial" w:eastAsia="Arial" w:hAnsi="Arial" w:cs="Arial"/>
                <w:color w:val="000000"/>
              </w:rPr>
              <w:t>Okay.</w:t>
            </w:r>
          </w:p>
        </w:tc>
      </w:tr>
      <w:tr w:rsidR="00496DBD" w:rsidRPr="00130F6E" w14:paraId="7E3FDDF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0740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0328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[0:09:53.9] </w:t>
            </w:r>
            <w:r w:rsidRPr="00130F6E">
              <w:rPr>
                <w:rFonts w:ascii="Arial" w:eastAsia="Arial" w:hAnsi="Arial" w:cs="Arial"/>
                <w:b/>
                <w:bCs/>
                <w:color w:val="000000"/>
              </w:rPr>
              <w:t xml:space="preserve">BSC:  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Und </w:t>
            </w:r>
          </w:p>
        </w:tc>
      </w:tr>
      <w:tr w:rsidR="00496DBD" w:rsidRPr="00130F6E" w14:paraId="7CB0046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2C33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7EC45" w14:textId="711FB9F0" w:rsidR="00496DBD" w:rsidRPr="00130F6E" w:rsidRDefault="00EB7D66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b/>
                <w:bCs/>
                <w:color w:val="000000"/>
              </w:rPr>
              <w:t>EDU4</w:t>
            </w:r>
            <w:r w:rsidR="00B810C9" w:rsidRPr="00130F6E">
              <w:rPr>
                <w:rFonts w:ascii="Arial" w:eastAsia="Arial" w:hAnsi="Arial" w:cs="Arial"/>
                <w:b/>
                <w:bCs/>
                <w:color w:val="000000"/>
              </w:rPr>
              <w:t xml:space="preserve">:   </w:t>
            </w:r>
            <w:r w:rsidR="00B810C9" w:rsidRPr="00130F6E">
              <w:rPr>
                <w:rFonts w:ascii="Arial" w:eastAsia="Arial" w:hAnsi="Arial" w:cs="Arial"/>
                <w:color w:val="000000"/>
              </w:rPr>
              <w:t xml:space="preserve"> Und auch</w:t>
            </w:r>
          </w:p>
        </w:tc>
      </w:tr>
      <w:tr w:rsidR="00496DBD" w:rsidRPr="00130F6E" w14:paraId="53CDC58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6E96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598A5" w14:textId="00F0B96A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[0:09:54.2] </w:t>
            </w:r>
            <w:r w:rsidR="00EB7D66" w:rsidRPr="00130F6E">
              <w:rPr>
                <w:rFonts w:ascii="Arial" w:eastAsia="Arial" w:hAnsi="Arial" w:cs="Arial"/>
                <w:b/>
                <w:bCs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b/>
                <w:bCs/>
                <w:color w:val="000000"/>
              </w:rPr>
              <w:t xml:space="preserve">:  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 Ja?</w:t>
            </w:r>
          </w:p>
        </w:tc>
      </w:tr>
      <w:tr w:rsidR="00496DBD" w:rsidRPr="00130F6E" w14:paraId="048075A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0F41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FDFF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[0:09:55.4] </w:t>
            </w:r>
            <w:r w:rsidRPr="00130F6E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Und wenn Sie die Entscheidung treffen, geht das dann darum, dass man sagt: </w:t>
            </w:r>
          </w:p>
        </w:tc>
      </w:tr>
      <w:tr w:rsidR="00496DBD" w:rsidRPr="00130F6E" w14:paraId="67AC21F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F515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0CBE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"Mehr als 50 Prozent sagen "Ja"?" Oder ist es wirklich so, dass jeder einzelne </w:t>
            </w:r>
          </w:p>
        </w:tc>
      </w:tr>
      <w:tr w:rsidR="00496DBD" w:rsidRPr="00130F6E" w14:paraId="49EE49D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F8C3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22BF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Partner "Ja" sagen muss? Also, man dann einen Konsens hat.</w:t>
            </w:r>
          </w:p>
        </w:tc>
      </w:tr>
      <w:tr w:rsidR="00496DBD" w:rsidRPr="00130F6E" w14:paraId="10898FE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4DC6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961CB" w14:textId="2C54F93C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[0:10:10.0]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Nein, nicht bei / Eigentlich ging es jetzt zuletzt um dieses Online-Projekt, </w:t>
            </w:r>
          </w:p>
        </w:tc>
      </w:tr>
      <w:tr w:rsidR="00496DBD" w:rsidRPr="00130F6E" w14:paraId="0B93BCA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32F2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4732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das etwas Neues ist, was entstanden ist. Und wenn ein Partner gesagt hätte </w:t>
            </w:r>
          </w:p>
        </w:tc>
      </w:tr>
      <w:tr w:rsidR="00496DBD" w:rsidRPr="00130F6E" w14:paraId="77B6446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804D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E873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"Nein" oder mehr gesagt hätten "Nein", dann wurde das einfach akzeptiert. </w:t>
            </w:r>
          </w:p>
        </w:tc>
      </w:tr>
      <w:tr w:rsidR="00496DBD" w:rsidRPr="00130F6E" w14:paraId="4898144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A6A0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23CE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[0:10:26.5] BSC: Okay. Aber wurden die dann /  Mussten sie es dann trotzdem mit umsetzen? </w:t>
            </w:r>
          </w:p>
        </w:tc>
      </w:tr>
      <w:tr w:rsidR="00496DBD" w:rsidRPr="00130F6E" w14:paraId="399302B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EF33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61FE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Oder wie   / </w:t>
            </w:r>
          </w:p>
        </w:tc>
      </w:tr>
      <w:tr w:rsidR="00496DBD" w:rsidRPr="00130F6E" w14:paraId="7C05340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AF9F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5803C" w14:textId="7EE5E95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[0:10:33.8]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>:   Nein, nein, nein.</w:t>
            </w:r>
          </w:p>
        </w:tc>
      </w:tr>
      <w:tr w:rsidR="00496DBD" w:rsidRPr="00130F6E" w14:paraId="2F82596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A775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038D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[0:10:34.2] BSC: Ah!</w:t>
            </w:r>
          </w:p>
        </w:tc>
      </w:tr>
      <w:tr w:rsidR="00496DBD" w:rsidRPr="00130F6E" w14:paraId="35A8A55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D1D4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86071" w14:textId="0646BB1F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[0:10:34.3]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Die haben dann entschieden, dass sie nicht daran teilnehmen wollen und das </w:t>
            </w:r>
          </w:p>
        </w:tc>
      </w:tr>
      <w:tr w:rsidR="00496DBD" w:rsidRPr="00130F6E" w14:paraId="6F53EE8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CEA9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00B0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war dann in Ordnung.</w:t>
            </w:r>
          </w:p>
        </w:tc>
      </w:tr>
      <w:tr w:rsidR="00496DBD" w:rsidRPr="00130F6E" w14:paraId="48297F4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2628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9777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[0:10:40.3] BSC: Okay. Gut. </w:t>
            </w:r>
          </w:p>
        </w:tc>
      </w:tr>
      <w:tr w:rsidR="00496DBD" w:rsidRPr="00130F6E" w14:paraId="5FA29E2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3BBB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5A39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Und bei / Ich frage mich, ob es Entscheidungen gibt / Also, bei / Ich habe das </w:t>
            </w:r>
          </w:p>
        </w:tc>
      </w:tr>
      <w:tr w:rsidR="00496DBD" w:rsidRPr="00130F6E" w14:paraId="7DAB841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AB32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8EA9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Gefühl, dass diese letzte Entscheidung, von der Sie reden, dass das so ein </w:t>
            </w:r>
          </w:p>
        </w:tc>
      </w:tr>
      <w:tr w:rsidR="00496DBD" w:rsidRPr="00130F6E" w14:paraId="6B953A4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6F77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F6D6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bisschen so ein Spezialfall ist, weil die Partner "Nein" sagen konnten. Aber ich </w:t>
            </w:r>
          </w:p>
        </w:tc>
      </w:tr>
      <w:tr w:rsidR="00496DBD" w:rsidRPr="00130F6E" w14:paraId="7886350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A57B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2F24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frage mich, wie es ist, wenn sie irgendwas organisieren, wo wirklich jeder mit </w:t>
            </w:r>
          </w:p>
        </w:tc>
      </w:tr>
      <w:tr w:rsidR="00496DBD" w:rsidRPr="00130F6E" w14:paraId="3C5E6D6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C810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F4B7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im Boot sein muss. Und es dann darum geht </w:t>
            </w:r>
          </w:p>
        </w:tc>
      </w:tr>
      <w:tr w:rsidR="00496DBD" w:rsidRPr="00130F6E" w14:paraId="200605C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8784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A8CBD" w14:textId="2E770B53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[0:11:11.7]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>:   Okay</w:t>
            </w:r>
          </w:p>
        </w:tc>
      </w:tr>
      <w:tr w:rsidR="00496DBD" w:rsidRPr="00130F6E" w14:paraId="37B41EC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96CD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0D54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BSC: eine</w:t>
            </w:r>
          </w:p>
        </w:tc>
      </w:tr>
      <w:tr w:rsidR="00496DBD" w:rsidRPr="00130F6E" w14:paraId="4EE6D72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E75E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E6AE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[0:11:12.4] </w:t>
            </w:r>
            <w:r w:rsidRPr="00130F6E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30F6E">
              <w:rPr>
                <w:rFonts w:ascii="Arial" w:eastAsia="Arial" w:hAnsi="Arial" w:cs="Arial"/>
                <w:color w:val="000000"/>
              </w:rPr>
              <w:t>eine Entscheidung zu treffen.</w:t>
            </w:r>
          </w:p>
        </w:tc>
      </w:tr>
      <w:tr w:rsidR="00496DBD" w:rsidRPr="00130F6E" w14:paraId="18B3BA1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A0EA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1CC34" w14:textId="45D80094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[0:11:13.5]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Ich verstehe (...) Ich würde nur sagen, ich weiß nicht, was geschehen wäre, </w:t>
            </w:r>
          </w:p>
        </w:tc>
      </w:tr>
      <w:tr w:rsidR="00496DBD" w:rsidRPr="00130F6E" w14:paraId="38DB353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5C31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B1E6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wenn jemand zu einem Punkt jetzt "Nein" gesagt hätte. </w:t>
            </w:r>
          </w:p>
        </w:tc>
      </w:tr>
      <w:tr w:rsidR="00496DBD" w:rsidRPr="00130F6E" w14:paraId="7CE8FCC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5048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B737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Beziehungsweise so:  Als es dann darum ging, im Jahr 2020 / Also, letztes Jahr </w:t>
            </w:r>
          </w:p>
        </w:tc>
      </w:tr>
      <w:tr w:rsidR="00496DBD" w:rsidRPr="00130F6E" w14:paraId="7834418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5939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BDE1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nach Kroatien zu kommen. Und als dann als Erstes zum Beispiel Polen sozusagen </w:t>
            </w:r>
          </w:p>
        </w:tc>
      </w:tr>
      <w:tr w:rsidR="00496DBD" w:rsidRPr="00130F6E" w14:paraId="6050AD2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350E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2AA6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ausgeschieden war. Wo wir noch dachten / Das war ja natürlich eine </w:t>
            </w:r>
          </w:p>
        </w:tc>
      </w:tr>
      <w:tr w:rsidR="00496DBD" w:rsidRPr="00130F6E" w14:paraId="77200A1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07D2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EFB6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außerordentliche Situation. Aber da dachten wir noch es GINGE und wir sollten </w:t>
            </w:r>
          </w:p>
        </w:tc>
      </w:tr>
      <w:tr w:rsidR="00496DBD" w:rsidRPr="00130F6E" w14:paraId="083DCF7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F11F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1A1E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das durchziehen. Dann war die Entscheidung / Dann hieß die Entscheidung / Dann </w:t>
            </w:r>
          </w:p>
        </w:tc>
      </w:tr>
      <w:tr w:rsidR="00496DBD" w:rsidRPr="00130F6E" w14:paraId="0DA2134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D2EA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35A0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waren wir auch intensiv am Telefonieren. Und es war die Entscheidung, "Gut, dann </w:t>
            </w:r>
          </w:p>
        </w:tc>
      </w:tr>
      <w:tr w:rsidR="00496DBD" w:rsidRPr="00130F6E" w14:paraId="2B09920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9E52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9E88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machen wir es halt ohne Polen."</w:t>
            </w:r>
          </w:p>
        </w:tc>
      </w:tr>
      <w:tr w:rsidR="00496DBD" w:rsidRPr="00130F6E" w14:paraId="0C43872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4D9D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69E4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Und als dann, ich glaube, zweitens war Spanien dann / Es wurde Bescheid gegeben, </w:t>
            </w:r>
          </w:p>
        </w:tc>
      </w:tr>
      <w:tr w:rsidR="00496DBD" w:rsidRPr="00130F6E" w14:paraId="1692421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3B56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34E5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dass die Spanier nicht kommen können. Dann waren wir schon am Abwägen. Also, </w:t>
            </w:r>
          </w:p>
        </w:tc>
      </w:tr>
      <w:tr w:rsidR="00496DBD" w:rsidRPr="00130F6E" w14:paraId="6DBCF6F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E535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EC73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diejenigen, die noch kommen wollten. "Machen wir das jetzt? Macht das jetzt </w:t>
            </w:r>
          </w:p>
        </w:tc>
      </w:tr>
      <w:tr w:rsidR="00496DBD" w:rsidRPr="00130F6E" w14:paraId="313645C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C7E1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CF52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Sinn?"</w:t>
            </w:r>
          </w:p>
        </w:tc>
      </w:tr>
      <w:tr w:rsidR="00496DBD" w:rsidRPr="00130F6E" w14:paraId="1FB307D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0480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8E34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Sodass / Ich glaube vielleicht, dass es ohne einen Partner vielleicht könnte </w:t>
            </w:r>
          </w:p>
        </w:tc>
      </w:tr>
      <w:tr w:rsidR="00496DBD" w:rsidRPr="00130F6E" w14:paraId="0F57920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1553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126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E239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etwas noch gemacht werden, aber ohne mehrere dann müssten wir noch mal überlegen </w:t>
            </w:r>
          </w:p>
        </w:tc>
      </w:tr>
      <w:tr w:rsidR="00496DBD" w:rsidRPr="00130F6E" w14:paraId="632FA3F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9BEE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E86A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oder Alternativen finden.</w:t>
            </w:r>
          </w:p>
        </w:tc>
      </w:tr>
      <w:tr w:rsidR="00496DBD" w:rsidRPr="00130F6E" w14:paraId="6F8EF97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2B7B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DBD2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Das ist jetzt eher hypothetisch weil es nicht wirklich eingetroffen ist.</w:t>
            </w:r>
          </w:p>
        </w:tc>
      </w:tr>
      <w:tr w:rsidR="00496DBD" w:rsidRPr="00130F6E" w14:paraId="15320F5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5BBD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5524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[0:12:38.2] BSC: Und noch mal auf den Abstimmungsprozess / Darüber noch mal ganz kurz </w:t>
            </w:r>
          </w:p>
        </w:tc>
      </w:tr>
      <w:tr w:rsidR="00496DBD" w:rsidRPr="00130F6E" w14:paraId="7DC5E97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424A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EC12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zusprechen. Wie ist das,wenn sie fragen, "Okay, wollen wir das machen, oder </w:t>
            </w:r>
          </w:p>
        </w:tc>
      </w:tr>
      <w:tr w:rsidR="00496DBD" w:rsidRPr="00130F6E" w14:paraId="5539F31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B29D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0F73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wollen wir das [0:12:58.3] nicht tun?" Wird das / Sie haben ja eigentlich schon gesagt, das </w:t>
            </w:r>
          </w:p>
        </w:tc>
      </w:tr>
      <w:tr w:rsidR="00496DBD" w:rsidRPr="00130F6E" w14:paraId="0FDCA5B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EC27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65F2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kann / Man könnte das ja auch theoretisch per Doodle abstimmen, oder per E-Mail, </w:t>
            </w:r>
          </w:p>
        </w:tc>
      </w:tr>
      <w:tr w:rsidR="00496DBD" w:rsidRPr="00130F6E" w14:paraId="1D97D0F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F56A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CC68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oder in der Videokonferenz. Wie wird das gemacht?</w:t>
            </w:r>
          </w:p>
        </w:tc>
      </w:tr>
      <w:tr w:rsidR="00496DBD" w:rsidRPr="00130F6E" w14:paraId="528DAE1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7D9C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BCABE" w14:textId="77464513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[0:13:03.3]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>:   Wie wird das gemacht?</w:t>
            </w:r>
          </w:p>
        </w:tc>
      </w:tr>
      <w:tr w:rsidR="00496DBD" w:rsidRPr="00130F6E" w14:paraId="6D9139A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D9F9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07D3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[0:13:05.6] BSC: Hmhm (bejahend).</w:t>
            </w:r>
          </w:p>
        </w:tc>
      </w:tr>
      <w:tr w:rsidR="00496DBD" w:rsidRPr="00130F6E" w14:paraId="2C2593E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E2AE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12C18" w14:textId="4A68538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[0:13:06.6]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>:   Meinen Sie in welchem der Tools oder?</w:t>
            </w:r>
          </w:p>
        </w:tc>
      </w:tr>
      <w:tr w:rsidR="00496DBD" w:rsidRPr="00130F6E" w14:paraId="1DDF8B4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6B54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5CB9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[0:13:09.4] BSC: Ja, genau.</w:t>
            </w:r>
          </w:p>
        </w:tc>
      </w:tr>
      <w:tr w:rsidR="00496DBD" w:rsidRPr="00130F6E" w14:paraId="6EA47DE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E607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8320B" w14:textId="3B4756B3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[0:13:10.5]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Termine werden meistens über Doodle erfragt. Das funktioniert dann auch ganz </w:t>
            </w:r>
          </w:p>
        </w:tc>
      </w:tr>
      <w:tr w:rsidR="00496DBD" w:rsidRPr="00130F6E" w14:paraId="1AC625F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FD43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C7FF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gut. Ich persönlich muss sagen, dass ich auch versuche, wenn ich schon sehe, </w:t>
            </w:r>
          </w:p>
        </w:tc>
      </w:tr>
      <w:tr w:rsidR="00496DBD" w:rsidRPr="00130F6E" w14:paraId="4A93A3A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B122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530F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dass einige geantwortet haben, dann versuche ich auch wirklich Termine zu finde, </w:t>
            </w:r>
          </w:p>
        </w:tc>
      </w:tr>
      <w:tr w:rsidR="00496DBD" w:rsidRPr="00130F6E" w14:paraId="36EC439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9510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61E7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die schon besetzt sind. Wenn ich jetzt irgendwie / Selbst wenn es dann für mich </w:t>
            </w:r>
          </w:p>
        </w:tc>
      </w:tr>
      <w:tr w:rsidR="00496DBD" w:rsidRPr="00130F6E" w14:paraId="2C58DD3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9580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23D5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besser passte, dann ja, schaue ich, dass wir uns wirklich auch treffen können. </w:t>
            </w:r>
          </w:p>
        </w:tc>
      </w:tr>
      <w:tr w:rsidR="00496DBD" w:rsidRPr="00130F6E" w14:paraId="7C155EB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A9AC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0DFC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An den besagten Daten. Auch Themen, zum Beispiel  der nächsten Besprechung, </w:t>
            </w:r>
          </w:p>
        </w:tc>
      </w:tr>
      <w:tr w:rsidR="00496DBD" w:rsidRPr="00130F6E" w14:paraId="5198ED9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027C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353F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Schwerpunktthemen, wurden zuletzt auch über Doodle abgefragt. Per E-Mails kommen </w:t>
            </w:r>
          </w:p>
        </w:tc>
      </w:tr>
      <w:tr w:rsidR="00496DBD" w:rsidRPr="00130F6E" w14:paraId="218E345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EAE6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5F11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manchmal auch einfach nur Fragen. Es ist hilfreich, wenn das dann betont wird: </w:t>
            </w:r>
          </w:p>
        </w:tc>
      </w:tr>
      <w:tr w:rsidR="00496DBD" w:rsidRPr="00130F6E" w14:paraId="1C0B4B7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B415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6FFA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"Erstens wollen wir das,  zweitens wollen wir das in der E-Mail." Weil man </w:t>
            </w:r>
          </w:p>
        </w:tc>
      </w:tr>
      <w:tr w:rsidR="00496DBD" w:rsidRPr="00130F6E" w14:paraId="77E58A7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BEAB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8C61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manchmal einfach nur viel zu schnell drüber liest. Und wenn eine Frist auch noch </w:t>
            </w:r>
          </w:p>
        </w:tc>
      </w:tr>
      <w:tr w:rsidR="00496DBD" w:rsidRPr="00130F6E" w14:paraId="0A76C65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E1D7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E6D6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steht "Bitte, bis dann antworten". Zuletzt zum Beispiel haben nicht alle die </w:t>
            </w:r>
          </w:p>
        </w:tc>
      </w:tr>
      <w:tr w:rsidR="00496DBD" w:rsidRPr="00130F6E" w14:paraId="772F269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459A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0A8F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  <w:lang w:val="en-US"/>
              </w:rPr>
              <w:t xml:space="preserve">"Reply to all" Option genutzt. 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Und dann war ich mir unsicher, ob denn jetzt </w:t>
            </w:r>
          </w:p>
        </w:tc>
      </w:tr>
      <w:tr w:rsidR="00496DBD" w:rsidRPr="00130F6E" w14:paraId="0D42638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8F37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0AB2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Leute geantwortet haben. Weil sie das bis dahin immer gemacht hatten und dann </w:t>
            </w:r>
          </w:p>
        </w:tc>
      </w:tr>
      <w:tr w:rsidR="00496DBD" w:rsidRPr="00130F6E" w14:paraId="55E5286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1685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CCF3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aber nicht. Und dann wusste ich nicht, wie das denn jetzt aussieht und wer </w:t>
            </w:r>
          </w:p>
        </w:tc>
      </w:tr>
      <w:tr w:rsidR="00496DBD" w:rsidRPr="00130F6E" w14:paraId="01C86FC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BA13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5158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zuletzt dabei ist und wer nicht.</w:t>
            </w:r>
          </w:p>
        </w:tc>
      </w:tr>
      <w:tr w:rsidR="00496DBD" w:rsidRPr="00130F6E" w14:paraId="5D07B71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50FE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0701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[0:14:36.9] BSC: Glauben Sie, die haben das vergessen, oder war das Absicht? Also, das sie </w:t>
            </w:r>
          </w:p>
        </w:tc>
      </w:tr>
      <w:tr w:rsidR="00496DBD" w:rsidRPr="00130F6E" w14:paraId="7E0E2C6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7337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F58C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bewusst  / </w:t>
            </w:r>
          </w:p>
        </w:tc>
      </w:tr>
      <w:tr w:rsidR="00496DBD" w:rsidRPr="00130F6E" w14:paraId="43F2C0F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B32C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7ECC4" w14:textId="3AD40181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[0:14:40.3]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Ja! Das habe ich mich auch gefragt (lacht) Ich weiß es nicht. Aber nachdem </w:t>
            </w:r>
          </w:p>
        </w:tc>
      </w:tr>
      <w:tr w:rsidR="00496DBD" w:rsidRPr="00130F6E" w14:paraId="2079CE0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1BE0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4D3B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sie das nicht gemacht haben dann, dann habe ich es auch sein lassen. Ich war die </w:t>
            </w:r>
          </w:p>
        </w:tc>
      </w:tr>
      <w:tr w:rsidR="00496DBD" w:rsidRPr="00130F6E" w14:paraId="0FA8C4E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2644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157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E8B7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letzte, die antwortete. Ja, zufälligerweise. Und dann habe ich auch nicht "Reply </w:t>
            </w:r>
          </w:p>
        </w:tc>
      </w:tr>
      <w:tr w:rsidR="00496DBD" w:rsidRPr="00130F6E" w14:paraId="0AC7554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56FC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E448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to all" benutzt.</w:t>
            </w:r>
          </w:p>
        </w:tc>
      </w:tr>
      <w:tr w:rsidR="00496DBD" w:rsidRPr="00130F6E" w14:paraId="6A534F2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EFF5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5E30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Manchmal, wenn mir etwas unklar ist, dann frage ich auch noch mal nach bei den </w:t>
            </w:r>
          </w:p>
        </w:tc>
      </w:tr>
      <w:tr w:rsidR="00496DBD" w:rsidRPr="00130F6E" w14:paraId="162B81E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022E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88177" w14:textId="09B33488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Partnern, bei Y. Und zwar dann auch auf Deutsch, weil wir sonst alles auf </w:t>
            </w:r>
          </w:p>
        </w:tc>
      </w:tr>
      <w:tr w:rsidR="00496DBD" w:rsidRPr="00130F6E" w14:paraId="54C06C6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271C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48FE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Englisch kommunizieren. Und wenn ich mir dann unsicher bin und dann auf Deutsch </w:t>
            </w:r>
          </w:p>
        </w:tc>
      </w:tr>
      <w:tr w:rsidR="00496DBD" w:rsidRPr="00130F6E" w14:paraId="7236412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A7D3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24E6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nachfragen will, dann schließe ich nicht alle mit ein. Dann schließe ich nicht </w:t>
            </w:r>
          </w:p>
        </w:tc>
      </w:tr>
      <w:tr w:rsidR="00496DBD" w:rsidRPr="00130F6E" w14:paraId="6AAC28F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E1B1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1CB2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alle mit ein in diese, in diesen  / </w:t>
            </w:r>
          </w:p>
        </w:tc>
      </w:tr>
      <w:tr w:rsidR="00496DBD" w:rsidRPr="00130F6E" w14:paraId="394B226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C0DE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E3B07" w14:textId="2EA8038B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[0:15:15.4]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>:   (unverständlich) Ja, weil das dann  /</w:t>
            </w:r>
          </w:p>
        </w:tc>
      </w:tr>
      <w:tr w:rsidR="00496DBD" w:rsidRPr="00130F6E" w14:paraId="046B6CA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4BA3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8AB2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BSC: (unverständlich) </w:t>
            </w:r>
          </w:p>
        </w:tc>
      </w:tr>
      <w:tr w:rsidR="00496DBD" w:rsidRPr="00130F6E" w14:paraId="7E5995C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35EC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8405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[0:15:18.1] BSC: Voll interessant.  Ich / Meine ursprüngliche Frage war eigentlich eine </w:t>
            </w:r>
          </w:p>
        </w:tc>
      </w:tr>
      <w:tr w:rsidR="00496DBD" w:rsidRPr="00130F6E" w14:paraId="2978124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418B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5C08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andere. Aber ich habe die wahrscheinlich nicht gut gestellt. Aber trotzdem war </w:t>
            </w:r>
          </w:p>
        </w:tc>
      </w:tr>
      <w:tr w:rsidR="00496DBD" w:rsidRPr="00130F6E" w14:paraId="5F3F8A1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0E9D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850C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das super interessant, was sie alles gesagt haben weil Sie ja auf die ganzen </w:t>
            </w:r>
          </w:p>
        </w:tc>
      </w:tr>
      <w:tr w:rsidR="00496DBD" w:rsidRPr="00130F6E" w14:paraId="0A4B30D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10C6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60E9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Medien eingegangen sind. Wieder spannend für mich. Und zwar habe ich mich </w:t>
            </w:r>
          </w:p>
        </w:tc>
      </w:tr>
      <w:tr w:rsidR="00496DBD" w:rsidRPr="00130F6E" w14:paraId="6D6CA06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C99F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B82F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gefragt / Ich glaube, dass wenn Sie Entscheidungen treffen, dass Sie das in den </w:t>
            </w:r>
          </w:p>
        </w:tc>
      </w:tr>
      <w:tr w:rsidR="00496DBD" w:rsidRPr="00130F6E" w14:paraId="7C02D0B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1ED2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4B0E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Videokonferenzen machen. Wenn ich es richtig verstanden habe, ne?</w:t>
            </w:r>
          </w:p>
        </w:tc>
      </w:tr>
      <w:tr w:rsidR="00496DBD" w:rsidRPr="00130F6E" w14:paraId="0F41F95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D53D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75AC5" w14:textId="5A6BBE0A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[0:15:40.6]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Ja, genau. Entschuldigung, das habe ich vergessen. Genau. In den </w:t>
            </w:r>
          </w:p>
        </w:tc>
      </w:tr>
      <w:tr w:rsidR="00496DBD" w:rsidRPr="00130F6E" w14:paraId="57D17DB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7DDF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B442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Videokonferenzen, da haben wir dann /  Ja, manchmal ist es auch still, wenn dann </w:t>
            </w:r>
          </w:p>
        </w:tc>
      </w:tr>
      <w:tr w:rsidR="00496DBD" w:rsidRPr="00130F6E" w14:paraId="2885951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13D5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9D963" w14:textId="1936C5C3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plötzlich eine Frage gestellt wird und wir dann: "Hm."  Und Z dann zum </w:t>
            </w:r>
          </w:p>
        </w:tc>
      </w:tr>
      <w:tr w:rsidR="00496DBD" w:rsidRPr="00130F6E" w14:paraId="5A03BF9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4687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7AAE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Beispiel sagt (lacht): " I can't hear you!"</w:t>
            </w:r>
          </w:p>
        </w:tc>
      </w:tr>
      <w:tr w:rsidR="00496DBD" w:rsidRPr="00130F6E" w14:paraId="186141E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B2BF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1E66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[0:15:58.8] BSC: (lacht)</w:t>
            </w:r>
          </w:p>
        </w:tc>
      </w:tr>
      <w:tr w:rsidR="00496DBD" w:rsidRPr="00130F6E" w14:paraId="50D4D06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9389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DE41B" w14:textId="5FEA4E47" w:rsidR="00496DBD" w:rsidRPr="00130F6E" w:rsidRDefault="00B810C9">
            <w:pPr>
              <w:spacing w:after="0" w:line="240" w:lineRule="auto"/>
              <w:rPr>
                <w:lang w:val="en-US"/>
              </w:rPr>
            </w:pPr>
            <w:r w:rsidRPr="00130F6E">
              <w:rPr>
                <w:rFonts w:ascii="Arial" w:eastAsia="Arial" w:hAnsi="Arial" w:cs="Arial"/>
                <w:color w:val="000000"/>
                <w:lang w:val="en-US"/>
              </w:rPr>
              <w:t xml:space="preserve">[0:16:01.2] </w:t>
            </w:r>
            <w:r w:rsidR="00EB7D66" w:rsidRPr="00130F6E">
              <w:rPr>
                <w:rFonts w:ascii="Arial" w:eastAsia="Arial" w:hAnsi="Arial" w:cs="Arial"/>
                <w:b/>
                <w:color w:val="000000"/>
                <w:lang w:val="en-US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  <w:lang w:val="en-US"/>
              </w:rPr>
              <w:t>:   "What do you say? Somebody say something"</w:t>
            </w:r>
          </w:p>
        </w:tc>
      </w:tr>
      <w:tr w:rsidR="00496DBD" w:rsidRPr="00130F6E" w14:paraId="51CFC97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CBFA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19CF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BSC: (lacht)</w:t>
            </w:r>
          </w:p>
        </w:tc>
      </w:tr>
      <w:tr w:rsidR="00496DBD" w:rsidRPr="00130F6E" w14:paraId="4B52386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1696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52F3E" w14:textId="6E861FF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[0:16:06.6]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Das ist eigentlich sehr sympathisch. Oft passiert es, dass  / Ich glaube, </w:t>
            </w:r>
          </w:p>
        </w:tc>
      </w:tr>
      <w:tr w:rsidR="00496DBD" w:rsidRPr="00130F6E" w14:paraId="35DC5B4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AFAA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E785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dass in den Videokonferenzen ist es vielleicht  /  Ich habe den Eindruck, den </w:t>
            </w:r>
          </w:p>
        </w:tc>
      </w:tr>
      <w:tr w:rsidR="00496DBD" w:rsidRPr="00130F6E" w14:paraId="6E49827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5B3C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F2AC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Menschen vielleicht auch zu spontan auch so eine Entscheidung jetzt "Aha" zu </w:t>
            </w:r>
          </w:p>
        </w:tc>
      </w:tr>
      <w:tr w:rsidR="00496DBD" w:rsidRPr="00130F6E" w14:paraId="57EC837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FDFF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F9F3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treffen. Weil wir nicht wirklich zusammen sind. Sondern jeder vor seinem / Noch </w:t>
            </w:r>
          </w:p>
        </w:tc>
      </w:tr>
      <w:tr w:rsidR="00496DBD" w:rsidRPr="00130F6E" w14:paraId="074A426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CF8D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394A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nicht mal die Länder-Teams, wo wir dann vielleicht "Aha. Hmhm. Hmhm." besprechen </w:t>
            </w:r>
          </w:p>
        </w:tc>
      </w:tr>
      <w:tr w:rsidR="00496DBD" w:rsidRPr="00130F6E" w14:paraId="1F3F73E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32A3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64C7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könnten untereinander. Sondern wirklich alle, auf diesem Screen verteilt. Und </w:t>
            </w:r>
          </w:p>
        </w:tc>
      </w:tr>
      <w:tr w:rsidR="00496DBD" w:rsidRPr="00130F6E" w14:paraId="64C6FC9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D36A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5D207" w14:textId="31432030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dann, dann sehe ich </w:t>
            </w:r>
            <w:r w:rsidR="003415DD" w:rsidRPr="00130F6E">
              <w:rPr>
                <w:rFonts w:ascii="Arial" w:eastAsia="Arial" w:hAnsi="Arial" w:cs="Arial"/>
                <w:color w:val="000000"/>
              </w:rPr>
              <w:t xml:space="preserve">hinter 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diesem Schweigen, dass die Leute vielleicht jetzt überlegen. </w:t>
            </w:r>
          </w:p>
        </w:tc>
      </w:tr>
      <w:tr w:rsidR="00496DBD" w:rsidRPr="00130F6E" w14:paraId="7DA7416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5AAA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0115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Vielleicht denken: "Ich bräuchte noch mal Zeit." Ich glaube, das wird dann auch </w:t>
            </w:r>
          </w:p>
        </w:tc>
      </w:tr>
      <w:tr w:rsidR="00496DBD" w:rsidRPr="00130F6E" w14:paraId="5C7DB71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4E8B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11F6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gesagt. "Jetzt erst mal glauben wir schon. Aber wir besprechen uns dann auch </w:t>
            </w:r>
          </w:p>
        </w:tc>
      </w:tr>
      <w:tr w:rsidR="00496DBD" w:rsidRPr="00130F6E" w14:paraId="0D88380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5A19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49BC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noch mit /" Keine Ahnung, zum Beispiel mit der Schule.</w:t>
            </w:r>
          </w:p>
        </w:tc>
      </w:tr>
      <w:tr w:rsidR="00496DBD" w:rsidRPr="00130F6E" w14:paraId="26D2E34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9E9C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189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AB94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[0:16:56.3] BSC: Okay, ja, weil ich habe mich nämlich gefragt, ob sie dann vielleicht sagen, </w:t>
            </w:r>
          </w:p>
        </w:tc>
      </w:tr>
      <w:tr w:rsidR="00496DBD" w:rsidRPr="00130F6E" w14:paraId="63D69C5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54E9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4DB1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"Okay, wir gehen jetzt in die Breakout Rooms und besprechen sich dann so. </w:t>
            </w:r>
          </w:p>
        </w:tc>
      </w:tr>
      <w:tr w:rsidR="00496DBD" w:rsidRPr="00130F6E" w14:paraId="154F3E5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9516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5EB43" w14:textId="54B75F50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[0:17:05.4]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Nein, nein. Die haben wir dafür nicht genutzt. Nein. Die Breakout Rooms </w:t>
            </w:r>
          </w:p>
        </w:tc>
      </w:tr>
      <w:tr w:rsidR="00496DBD" w:rsidRPr="00130F6E" w14:paraId="5DBF1E5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635C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A5F1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nicht. Aber dann kam schon mal die Idee / Ja, damit wir eben nicht durcheinander </w:t>
            </w:r>
          </w:p>
        </w:tc>
      </w:tr>
      <w:tr w:rsidR="00496DBD" w:rsidRPr="00130F6E" w14:paraId="75C72DB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AFA4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FF1A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sprechen, dass wir dieses Etherpad nutzen und dann sozusagen durcheinander </w:t>
            </w:r>
          </w:p>
        </w:tc>
      </w:tr>
      <w:tr w:rsidR="00496DBD" w:rsidRPr="00130F6E" w14:paraId="0E63672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0FA2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A7B9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schreiben.</w:t>
            </w:r>
          </w:p>
        </w:tc>
      </w:tr>
      <w:tr w:rsidR="00496DBD" w:rsidRPr="00130F6E" w14:paraId="10D4379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A332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8C75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[0:17:21.9] BSC: Ja, dann/</w:t>
            </w:r>
          </w:p>
        </w:tc>
      </w:tr>
      <w:tr w:rsidR="00496DBD" w:rsidRPr="00130F6E" w14:paraId="20EF6C9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54D4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3A50B" w14:textId="6B7A090B" w:rsidR="00496DBD" w:rsidRPr="00130F6E" w:rsidRDefault="00EB7D66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="00B810C9" w:rsidRPr="00130F6E">
              <w:rPr>
                <w:rFonts w:ascii="Arial" w:eastAsia="Arial" w:hAnsi="Arial" w:cs="Arial"/>
                <w:color w:val="000000"/>
              </w:rPr>
              <w:t>:   Weil das</w:t>
            </w:r>
          </w:p>
        </w:tc>
      </w:tr>
      <w:tr w:rsidR="00496DBD" w:rsidRPr="00130F6E" w14:paraId="5765C43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4BAC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E8F21" w14:textId="495F3073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[0:17:22.4]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zeitgleich passieren kann. Und das haben wir dann genutzt, um einfach unsere </w:t>
            </w:r>
          </w:p>
        </w:tc>
      </w:tr>
      <w:tr w:rsidR="00496DBD" w:rsidRPr="00130F6E" w14:paraId="2E72246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5935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3AD7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Ideen aufzuschreiben. Aber da kamen dann auch wirklich Sätze und Aussagen wie </w:t>
            </w:r>
          </w:p>
        </w:tc>
      </w:tr>
      <w:tr w:rsidR="00496DBD" w:rsidRPr="00130F6E" w14:paraId="1515465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BD83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28A6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"Ja, das finde ich gut", "Ja das sollten wir machen", "Ich stimme zu", "Ein </w:t>
            </w:r>
          </w:p>
        </w:tc>
      </w:tr>
      <w:tr w:rsidR="00496DBD" w:rsidRPr="00130F6E" w14:paraId="5E68F4D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89A7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BF5F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andere Vorschlag. Ich finde so könnte es aussehen", "Der Schwerpunkt sollte da </w:t>
            </w:r>
          </w:p>
        </w:tc>
      </w:tr>
      <w:tr w:rsidR="00496DBD" w:rsidRPr="00130F6E" w14:paraId="7790359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6386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E556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drauf liegen"</w:t>
            </w:r>
          </w:p>
        </w:tc>
      </w:tr>
      <w:tr w:rsidR="00496DBD" w:rsidRPr="00130F6E" w14:paraId="6906322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52A3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14EB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[0:17:45.1] BSC: Ich habe, wo Sie das jetzt gerade noch mal gesagt haben / Mir ist erst in </w:t>
            </w:r>
          </w:p>
        </w:tc>
      </w:tr>
      <w:tr w:rsidR="00496DBD" w:rsidRPr="00130F6E" w14:paraId="3931EEB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FC4D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E189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diesem Moment klar geworden, dass wenn Sie das aufschreiben, haben Sie die </w:t>
            </w:r>
          </w:p>
        </w:tc>
      </w:tr>
      <w:tr w:rsidR="00496DBD" w:rsidRPr="00130F6E" w14:paraId="1D19212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07DA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099C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Möglichkeit an mehreren Unterhaltungen ja auch teilzunehmen. Das kann man ja </w:t>
            </w:r>
          </w:p>
        </w:tc>
      </w:tr>
      <w:tr w:rsidR="00496DBD" w:rsidRPr="00130F6E" w14:paraId="26DFCF8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A445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C8FA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nicht, wenn man nur zusammensitzt. Man kann einfach nur einer Person zuhören. </w:t>
            </w:r>
          </w:p>
        </w:tc>
      </w:tr>
      <w:tr w:rsidR="00496DBD" w:rsidRPr="00130F6E" w14:paraId="3323526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99AC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2ABB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Aber so, dadurch, dass man schreibt, kann man dann hier noch was reinmachen und </w:t>
            </w:r>
          </w:p>
        </w:tc>
      </w:tr>
      <w:tr w:rsidR="00496DBD" w:rsidRPr="00130F6E" w14:paraId="52C687D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CB34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6625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dann kann man da noch was reinschreiben. Und so hat man sogar noch mehrere ja </w:t>
            </w:r>
          </w:p>
        </w:tc>
      </w:tr>
      <w:tr w:rsidR="00496DBD" w:rsidRPr="00130F6E" w14:paraId="5196925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5B80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15B4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Unterhaltungen, an denen man teilnimmt.</w:t>
            </w:r>
          </w:p>
        </w:tc>
      </w:tr>
      <w:tr w:rsidR="00496DBD" w:rsidRPr="00130F6E" w14:paraId="4DE1258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A247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60742" w14:textId="20E952B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[0:18:13.4]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Ja, und es ist visuell einfach irgendwo auch. Einfacher. Und wir haben </w:t>
            </w:r>
          </w:p>
        </w:tc>
      </w:tr>
      <w:tr w:rsidR="00496DBD" w:rsidRPr="00130F6E" w14:paraId="1B52602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9688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B337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direkt das Dokument.</w:t>
            </w:r>
          </w:p>
        </w:tc>
      </w:tr>
      <w:tr w:rsidR="00496DBD" w:rsidRPr="00130F6E" w14:paraId="3F646BE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0998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EC18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[0:18:20.4] BSC: Ja.</w:t>
            </w:r>
          </w:p>
        </w:tc>
      </w:tr>
      <w:tr w:rsidR="00496DBD" w:rsidRPr="00130F6E" w14:paraId="45B0C6C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C7EC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81D17" w14:textId="379265B7" w:rsidR="00496DBD" w:rsidRPr="00130F6E" w:rsidRDefault="00EB7D66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="00B810C9" w:rsidRPr="00130F6E">
              <w:rPr>
                <w:rFonts w:ascii="Arial" w:eastAsia="Arial" w:hAnsi="Arial" w:cs="Arial"/>
                <w:color w:val="000000"/>
              </w:rPr>
              <w:t>:   Die (Minutes?)</w:t>
            </w:r>
          </w:p>
        </w:tc>
      </w:tr>
      <w:tr w:rsidR="00496DBD" w:rsidRPr="00130F6E" w14:paraId="702A4EA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7C9A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0701F" w14:textId="0373040B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[0:18:23.8]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>:   Sozusagen, dass Protokoll, das finde ich auch sehr nützlich.</w:t>
            </w:r>
          </w:p>
        </w:tc>
      </w:tr>
      <w:tr w:rsidR="00496DBD" w:rsidRPr="00130F6E" w14:paraId="72BD3C5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7F3A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BDE5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[0:18:24.2] BSC: Ja. Ja, dann kann auch nachher noch mal reinschauen, ne? Stimmt. Spannend. </w:t>
            </w:r>
          </w:p>
        </w:tc>
      </w:tr>
      <w:tr w:rsidR="00496DBD" w:rsidRPr="00130F6E" w14:paraId="067C7A0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0D12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4FFF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Ich finde das Thema einfach richtig spannend. Gut. Und kommen wir noch mal, </w:t>
            </w:r>
          </w:p>
        </w:tc>
      </w:tr>
      <w:tr w:rsidR="00496DBD" w:rsidRPr="00130F6E" w14:paraId="6C748CF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31DF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14D0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gehen wir noch mal einen Schritt zurück. Ich frage  /Also, was für mich </w:t>
            </w:r>
          </w:p>
        </w:tc>
      </w:tr>
      <w:tr w:rsidR="00496DBD" w:rsidRPr="00130F6E" w14:paraId="4CDD493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0928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24B3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interessant ist, das hatte ich auch schon so ein bisschen in diesem Prepartion </w:t>
            </w:r>
          </w:p>
        </w:tc>
      </w:tr>
      <w:tr w:rsidR="00496DBD" w:rsidRPr="00130F6E" w14:paraId="0EBE7DA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E859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7DE0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Sheet geschrieben, für mich, ist eine Entscheidung nicht dieses "Mache ich es? </w:t>
            </w:r>
          </w:p>
        </w:tc>
      </w:tr>
      <w:tr w:rsidR="00496DBD" w:rsidRPr="00130F6E" w14:paraId="7E34566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73CD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607C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Mache ich es nicht?", sondern es ist wirklich dieser komplette Prozess, den ich </w:t>
            </w:r>
          </w:p>
        </w:tc>
      </w:tr>
      <w:tr w:rsidR="00496DBD" w:rsidRPr="00130F6E" w14:paraId="46532F0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448D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220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C728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mir angucke. Und da habe ich ja auch geschrieben, dass es ja diesen Prozess der </w:t>
            </w:r>
          </w:p>
        </w:tc>
      </w:tr>
      <w:tr w:rsidR="00496DBD" w:rsidRPr="00130F6E" w14:paraId="1F04D2B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065B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B7B4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Datengenerierung gibt. Also, wo man die Informationen raussucht. Und ja, ich </w:t>
            </w:r>
          </w:p>
        </w:tc>
      </w:tr>
      <w:tr w:rsidR="00496DBD" w:rsidRPr="00130F6E" w14:paraId="1CC3227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4BE1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DBC7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würde gerne wissen, wie funktioniert das denn bei Ihnen, dass man diese Daten </w:t>
            </w:r>
          </w:p>
        </w:tc>
      </w:tr>
      <w:tr w:rsidR="00496DBD" w:rsidRPr="00130F6E" w14:paraId="0B2F78C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D891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1261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raussucht? Ist das eigenes Wissen vielleicht? Oder muss man da vielleicht erst </w:t>
            </w:r>
          </w:p>
        </w:tc>
      </w:tr>
      <w:tr w:rsidR="00496DBD" w:rsidRPr="00130F6E" w14:paraId="7A3F985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85EB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5EA0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mal recherchieren. Wie läuft das ab?</w:t>
            </w:r>
          </w:p>
        </w:tc>
      </w:tr>
      <w:tr w:rsidR="00496DBD" w:rsidRPr="00130F6E" w14:paraId="05667CC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4D36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E98BE" w14:textId="2D573AEA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[0:19:17.5]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Dadurch, dass verschiedene Länder einbezogen sind, ist ja jedes Land </w:t>
            </w:r>
          </w:p>
        </w:tc>
      </w:tr>
      <w:tr w:rsidR="00496DBD" w:rsidRPr="00130F6E" w14:paraId="71C6B3C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DAA4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9F9F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irgendwie selbst kompetent. Und was ich sehr schätze an diesem Projekt ist, dass </w:t>
            </w:r>
          </w:p>
        </w:tc>
      </w:tr>
      <w:tr w:rsidR="00496DBD" w:rsidRPr="00130F6E" w14:paraId="6140EAB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C6EC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1AD4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wir alle voneinander irgendwie ja, das wir für einander, für die Kompetenten für </w:t>
            </w:r>
          </w:p>
        </w:tc>
      </w:tr>
      <w:tr w:rsidR="00496DBD" w:rsidRPr="00130F6E" w14:paraId="28ABC2A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A10D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4696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diese Entscheidung dann erachten. Und jetzt habe ich ein bisschen den Faden </w:t>
            </w:r>
          </w:p>
        </w:tc>
      </w:tr>
      <w:tr w:rsidR="00496DBD" w:rsidRPr="00130F6E" w14:paraId="3DB5EC7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813E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F7EF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verloren. Stellen Sie mir bitte noch mal eine  / </w:t>
            </w:r>
          </w:p>
        </w:tc>
      </w:tr>
      <w:tr w:rsidR="00496DBD" w:rsidRPr="00130F6E" w14:paraId="6750CDE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CA5C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0D7B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[0:19:53.6] BSC: Ja. Die Frage ist, wie generieren Sie die Daten für die Entscheidung?</w:t>
            </w:r>
          </w:p>
        </w:tc>
      </w:tr>
      <w:tr w:rsidR="00496DBD" w:rsidRPr="00130F6E" w14:paraId="604F280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77D1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5DBD4" w14:textId="5972929D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[0:19:58.0]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Und ja, die unterschiedlichen Partner arbeiten mit unterschiedlichen </w:t>
            </w:r>
          </w:p>
        </w:tc>
      </w:tr>
      <w:tr w:rsidR="00496DBD" w:rsidRPr="00130F6E" w14:paraId="21CCC91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EC65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AF95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Strukturen zusammen. Und deshalb ist es dann ja auch / Ja, es ist ein Vorteil </w:t>
            </w:r>
          </w:p>
        </w:tc>
      </w:tr>
      <w:tr w:rsidR="00496DBD" w:rsidRPr="00130F6E" w14:paraId="3F44E69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A3CB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7DA0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für dieses Projekt, einfach Mal dieser Reichtum. Andererseits kann es auch </w:t>
            </w:r>
          </w:p>
        </w:tc>
      </w:tr>
      <w:tr w:rsidR="00496DBD" w:rsidRPr="00130F6E" w14:paraId="6AB2738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ED55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C5EE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erschwerend sein, wenn wir zum Beispiel etwas durchführen wollen. Zum Beispiel </w:t>
            </w:r>
          </w:p>
        </w:tc>
      </w:tr>
      <w:tr w:rsidR="00496DBD" w:rsidRPr="00130F6E" w14:paraId="0F44B2E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6DC2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9BE4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den / Wenn wir sagen, wir machen den Unterricht, den wir beobachten, die </w:t>
            </w:r>
          </w:p>
        </w:tc>
      </w:tr>
      <w:tr w:rsidR="00496DBD" w:rsidRPr="00130F6E" w14:paraId="236488D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F57D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91DA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Hospitationen, um allen zu erleichtern, um allen die Beobachtung zu erleichtern. </w:t>
            </w:r>
          </w:p>
        </w:tc>
      </w:tr>
      <w:tr w:rsidR="00496DBD" w:rsidRPr="00130F6E" w14:paraId="0474288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3221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F686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Wir machen wir überwachten eine Englischstunde. Dann funktioniert das aber nur </w:t>
            </w:r>
          </w:p>
        </w:tc>
      </w:tr>
      <w:tr w:rsidR="00496DBD" w:rsidRPr="00130F6E" w14:paraId="2F730C2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3B45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A134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in den höheren Klassen logischerweise.</w:t>
            </w:r>
          </w:p>
        </w:tc>
      </w:tr>
      <w:tr w:rsidR="00496DBD" w:rsidRPr="00130F6E" w14:paraId="6860B23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6CB6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6ED7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[0:20:40.2] BSC: Ja.</w:t>
            </w:r>
          </w:p>
        </w:tc>
      </w:tr>
      <w:tr w:rsidR="00496DBD" w:rsidRPr="00130F6E" w14:paraId="667022A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0D20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704CF" w14:textId="1C192869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[0:20:41.4]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Und ja, eben diese da zu entscheiden und diese Entscheidung zu treffen, dann </w:t>
            </w:r>
          </w:p>
        </w:tc>
      </w:tr>
      <w:tr w:rsidR="00496DBD" w:rsidRPr="00130F6E" w14:paraId="2DEA47E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D8BD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AEC5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muss dann jeder Partner für sich entscheiden, inwiefern das geht. In welchem </w:t>
            </w:r>
          </w:p>
        </w:tc>
      </w:tr>
      <w:tr w:rsidR="00496DBD" w:rsidRPr="00130F6E" w14:paraId="7964B0A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4875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9C19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Bereich er ja, etwas vorbereiten kann. Und dann der Partner, also die </w:t>
            </w:r>
          </w:p>
        </w:tc>
      </w:tr>
      <w:tr w:rsidR="00496DBD" w:rsidRPr="00130F6E" w14:paraId="75A4757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98E4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3CF4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Institutionen sich mit der Schule besprechen und das vorbereiten.</w:t>
            </w:r>
          </w:p>
        </w:tc>
      </w:tr>
      <w:tr w:rsidR="00496DBD" w:rsidRPr="00130F6E" w14:paraId="0D71BBB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B54C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08BD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Hat das jetzt Ihre Frage beantwortet, oder?</w:t>
            </w:r>
          </w:p>
        </w:tc>
      </w:tr>
      <w:tr w:rsidR="00496DBD" w:rsidRPr="00130F6E" w14:paraId="7D4F041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BBBB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E347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[0:21:09.3] BSC: Ja, ja, ich find das gut.</w:t>
            </w:r>
          </w:p>
        </w:tc>
      </w:tr>
      <w:tr w:rsidR="00496DBD" w:rsidRPr="00130F6E" w14:paraId="6EB727D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D61F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418C6" w14:textId="2BB92CB4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[0:21:11.9]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Am besten ist es an Beispielen. Wenn wir so generell sprechen, dann komme </w:t>
            </w:r>
          </w:p>
        </w:tc>
      </w:tr>
      <w:tr w:rsidR="00496DBD" w:rsidRPr="00130F6E" w14:paraId="070D6CE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F462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24BA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ich jetzt nicht gleich drauf. Aber wenn ich mich jetzt so an ein Beispiel </w:t>
            </w:r>
          </w:p>
        </w:tc>
      </w:tr>
      <w:tr w:rsidR="00496DBD" w:rsidRPr="00130F6E" w14:paraId="19220A9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7EA4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48D0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erinnere, wie zum Beispiel ja, das mit der Schule /</w:t>
            </w:r>
          </w:p>
        </w:tc>
      </w:tr>
      <w:tr w:rsidR="00496DBD" w:rsidRPr="00130F6E" w14:paraId="22FA1B7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D620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592B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[0:21:22.4] BSC: Ja, ich bin gerade noch / Also, ich mache nebenbei immer noch so ein </w:t>
            </w:r>
          </w:p>
        </w:tc>
      </w:tr>
      <w:tr w:rsidR="00496DBD" w:rsidRPr="00130F6E" w14:paraId="0A3DFE4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DA6A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E8A5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bisschen Notizen, damit ich ja auch Rückfragen stellen kann und deswegen habe </w:t>
            </w:r>
          </w:p>
        </w:tc>
      </w:tr>
      <w:tr w:rsidR="00496DBD" w:rsidRPr="00130F6E" w14:paraId="0442BD4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FC49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251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527C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ich jetzt gerade mal  rübergeguckt, was ich mir da noch aufgeschrieben hatte. </w:t>
            </w:r>
          </w:p>
        </w:tc>
      </w:tr>
      <w:tr w:rsidR="00496DBD" w:rsidRPr="00130F6E" w14:paraId="5D26647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32B8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A77E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Aber da war das jetzt auch nicht drin. Ja, aber das ist / Ich denke, das ist gut.</w:t>
            </w:r>
          </w:p>
        </w:tc>
      </w:tr>
      <w:tr w:rsidR="00496DBD" w:rsidRPr="00130F6E" w14:paraId="5AF8E57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8B54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FE17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Und wenn Sie jetzt / Genau, also, Sie haben sich ja jetzt  /  Bleiben wir jetzt </w:t>
            </w:r>
          </w:p>
        </w:tc>
      </w:tr>
      <w:tr w:rsidR="00496DBD" w:rsidRPr="00130F6E" w14:paraId="40EDBBC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9287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2CD6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einfach mal bei diesem Beispiel. Also, der Englischunterricht wurde sich jetzt </w:t>
            </w:r>
          </w:p>
        </w:tc>
      </w:tr>
      <w:tr w:rsidR="00496DBD" w:rsidRPr="00130F6E" w14:paraId="35C320C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9D4A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0D5B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angeschaut. Und wie wird das denn, was man erarbeitet hat, in dem </w:t>
            </w:r>
          </w:p>
        </w:tc>
      </w:tr>
      <w:tr w:rsidR="00496DBD" w:rsidRPr="00130F6E" w14:paraId="5AEAE40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C2EB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992A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Entscheidungsgremium nenne ich es jetzt mal? Wie wird das denn präsentiert? (...</w:t>
            </w:r>
          </w:p>
        </w:tc>
      </w:tr>
      <w:tr w:rsidR="00496DBD" w:rsidRPr="00130F6E" w14:paraId="2BE6E9D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AF3E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CAFF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) Also, wie präsentieren Sie Ihre Arbeit den anderen?</w:t>
            </w:r>
          </w:p>
        </w:tc>
      </w:tr>
      <w:tr w:rsidR="00496DBD" w:rsidRPr="00130F6E" w14:paraId="1B1506C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619B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4C923" w14:textId="3FDB9AD0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[0:22:05.6]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Wenn zum Beispiel Kroatien, jetzt zum Beispiel etwas entschieden hat und wie </w:t>
            </w:r>
          </w:p>
        </w:tc>
      </w:tr>
      <w:tr w:rsidR="00496DBD" w:rsidRPr="00130F6E" w14:paraId="798AFA0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1C99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EEF9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wird es präsentiert?</w:t>
            </w:r>
          </w:p>
        </w:tc>
      </w:tr>
      <w:tr w:rsidR="00496DBD" w:rsidRPr="00130F6E" w14:paraId="45F0222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6CDE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5544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[0:22:11.6] BSC: Anders herum, wenn Sie etwas erarbeitet haben und Sie möchten den anderen </w:t>
            </w:r>
          </w:p>
        </w:tc>
      </w:tr>
      <w:tr w:rsidR="00496DBD" w:rsidRPr="00130F6E" w14:paraId="7A9F509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C237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A580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das zeigen. Was Sie gemacht haben, damit man dann zusammen darüber entscheidet, </w:t>
            </w:r>
          </w:p>
        </w:tc>
      </w:tr>
      <w:tr w:rsidR="00496DBD" w:rsidRPr="00130F6E" w14:paraId="1217ADA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49C0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2C8A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was man jetzt macht.</w:t>
            </w:r>
          </w:p>
        </w:tc>
      </w:tr>
      <w:tr w:rsidR="00496DBD" w:rsidRPr="00130F6E" w14:paraId="314129A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D4EC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53A0F" w14:textId="2C7781C8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[0:22:24.5]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Wenn wir jetzt das Beispiel / Das hat ja gar nicht stattgefunden, dass mit </w:t>
            </w:r>
          </w:p>
        </w:tc>
      </w:tr>
      <w:tr w:rsidR="00496DBD" w:rsidRPr="00130F6E" w14:paraId="13B3FF9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74A6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E126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den (lacht) Hospitationen. Deshalb muss ich jetzt ein anders Beispiel nehmen. </w:t>
            </w:r>
          </w:p>
        </w:tc>
      </w:tr>
      <w:tr w:rsidR="00496DBD" w:rsidRPr="00130F6E" w14:paraId="5005DF1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0E9F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DA09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Zum Beispiel die Umfrage, die durchgeführt wurde in Kroatien an den Schülern. </w:t>
            </w:r>
          </w:p>
        </w:tc>
      </w:tr>
      <w:tr w:rsidR="00496DBD" w:rsidRPr="00130F6E" w14:paraId="256ED55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BB42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BAE6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Das / Wie diese Entscheidungen zum Beispiel zustande kam.  Das war noch in </w:t>
            </w:r>
          </w:p>
        </w:tc>
      </w:tr>
      <w:tr w:rsidR="00496DBD" w:rsidRPr="00130F6E" w14:paraId="2DAB40D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BA40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1761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Deutschland bei unserem ersten und leider fast einzigem Treffen der Steering </w:t>
            </w:r>
          </w:p>
        </w:tc>
      </w:tr>
      <w:tr w:rsidR="00496DBD" w:rsidRPr="00130F6E" w14:paraId="2AB5F10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464A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5687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Group. Und DAS war zum Beispiel auch etwas, wo nicht alle mit an Bord waren und </w:t>
            </w:r>
          </w:p>
        </w:tc>
      </w:tr>
      <w:tr w:rsidR="00496DBD" w:rsidRPr="00130F6E" w14:paraId="65E2A90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D6CA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EBA0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nicht alle sofort überzeugt waren,  ob wir das machen sollen oder nicht. Ob wir </w:t>
            </w:r>
          </w:p>
        </w:tc>
      </w:tr>
      <w:tr w:rsidR="00496DBD" w:rsidRPr="00130F6E" w14:paraId="349A447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C5F1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9E45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also eine empirische Umfrage durchführen sollen über die Teilhabe der Schüler. </w:t>
            </w:r>
          </w:p>
        </w:tc>
      </w:tr>
      <w:tr w:rsidR="00496DBD" w:rsidRPr="00130F6E" w14:paraId="3E7A7E6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12EB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9359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Wir haben es dann in Kroatien doch gemacht. Und erst dieses, einer kleiner </w:t>
            </w:r>
          </w:p>
        </w:tc>
      </w:tr>
      <w:tr w:rsidR="00496DBD" w:rsidRPr="00130F6E" w14:paraId="30A9351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13D3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65F7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Gruppe also nur den Deutschen, die da tatsächlich gekommen waren, präsentiert. </w:t>
            </w:r>
          </w:p>
        </w:tc>
      </w:tr>
      <w:tr w:rsidR="00496DBD" w:rsidRPr="00130F6E" w14:paraId="195BCE1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5A90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2B2A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Die es </w:t>
            </w:r>
          </w:p>
        </w:tc>
      </w:tr>
      <w:tr w:rsidR="00496DBD" w:rsidRPr="00130F6E" w14:paraId="7B9F925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D142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AFBEE" w14:textId="3647BFB1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[0:23:22.3]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>:   da /</w:t>
            </w:r>
          </w:p>
        </w:tc>
      </w:tr>
      <w:tr w:rsidR="00496DBD" w:rsidRPr="00130F6E" w14:paraId="3DB2CAA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D9B8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52D9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BSC: In welcher Form?</w:t>
            </w:r>
          </w:p>
        </w:tc>
      </w:tr>
      <w:tr w:rsidR="00496DBD" w:rsidRPr="00130F6E" w14:paraId="04B2858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454F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D20DD" w14:textId="6615237A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[0:23:23.4]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Ich hatte / Das war eine Google-Forms-Umfrage. Dann statistisch /  Na ja,  </w:t>
            </w:r>
          </w:p>
        </w:tc>
      </w:tr>
      <w:tr w:rsidR="00496DBD" w:rsidRPr="00130F6E" w14:paraId="24F581F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9F55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7091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mit meinen beschiedenen statistischen Kenntnissen erarbeitet habe, schriftlich </w:t>
            </w:r>
          </w:p>
        </w:tc>
      </w:tr>
      <w:tr w:rsidR="00496DBD" w:rsidRPr="00130F6E" w14:paraId="0963BD3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6BD4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979D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halt präsentiert.</w:t>
            </w:r>
          </w:p>
        </w:tc>
      </w:tr>
      <w:tr w:rsidR="00496DBD" w:rsidRPr="00130F6E" w14:paraId="0EB026C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EC2D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5A67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[0:23:41.2] BSC: Also, ich versuche gerade zu folgen. Also, schriftlich präsentieren heißt, </w:t>
            </w:r>
          </w:p>
        </w:tc>
      </w:tr>
      <w:tr w:rsidR="00496DBD" w:rsidRPr="00130F6E" w14:paraId="3833BDE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D852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AEF1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sie haben der Deutschen  / </w:t>
            </w:r>
          </w:p>
        </w:tc>
      </w:tr>
      <w:tr w:rsidR="00496DBD" w:rsidRPr="00130F6E" w14:paraId="3721750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8C0E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E098E" w14:textId="731748FA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[0:23:45.1]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>:   Bzw. ja, ich habe das ausgedruckt</w:t>
            </w:r>
          </w:p>
        </w:tc>
      </w:tr>
      <w:tr w:rsidR="00496DBD" w:rsidRPr="00130F6E" w14:paraId="0CD17B4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3BC0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282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21A2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30F6E">
              <w:rPr>
                <w:rFonts w:ascii="Arial" w:eastAsia="Arial" w:hAnsi="Arial" w:cs="Arial"/>
                <w:color w:val="000000"/>
              </w:rPr>
              <w:t>(unverständlich)</w:t>
            </w:r>
            <w:r w:rsidRPr="00130F6E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130F6E">
              <w:rPr>
                <w:rFonts w:ascii="Arial" w:eastAsia="Arial" w:hAnsi="Arial" w:cs="Arial"/>
                <w:color w:val="000000"/>
              </w:rPr>
              <w:t>oder?</w:t>
            </w:r>
          </w:p>
        </w:tc>
      </w:tr>
      <w:tr w:rsidR="00496DBD" w:rsidRPr="00130F6E" w14:paraId="04BDF70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2D5A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ACAAB" w14:textId="3E90C588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[0:23:47.3]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>:   Und</w:t>
            </w:r>
          </w:p>
        </w:tc>
      </w:tr>
      <w:tr w:rsidR="00496DBD" w:rsidRPr="00130F6E" w14:paraId="3C19D09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9EF5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0318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BSC: Okay.</w:t>
            </w:r>
          </w:p>
        </w:tc>
      </w:tr>
      <w:tr w:rsidR="00496DBD" w:rsidRPr="00130F6E" w14:paraId="44265B0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490B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198F9" w14:textId="60E6BFFB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[0:23:48.2]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gezeigt. Und auch die, ja die Umfrage selbst, die war ja in Kroatisch also </w:t>
            </w:r>
          </w:p>
        </w:tc>
      </w:tr>
      <w:tr w:rsidR="00496DBD" w:rsidRPr="00130F6E" w14:paraId="7C72236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EFBD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FB72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nutzte das nicht, dass man also direkt diese Google Forms teilt.</w:t>
            </w:r>
          </w:p>
        </w:tc>
      </w:tr>
      <w:tr w:rsidR="00496DBD" w:rsidRPr="00130F6E" w14:paraId="0215526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587F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D6B97" w14:textId="6C35FE99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[0:24:00.2]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Ausgedruckt. Gezeigt. Später dann den anderen, wurde es den anderen </w:t>
            </w:r>
          </w:p>
        </w:tc>
      </w:tr>
      <w:tr w:rsidR="00496DBD" w:rsidRPr="00130F6E" w14:paraId="1476BF6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7FFE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0443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verschickt, den anderen Partner. Sie haben sich jetzt, bis jetzt, soweit ich </w:t>
            </w:r>
          </w:p>
        </w:tc>
      </w:tr>
      <w:tr w:rsidR="00496DBD" w:rsidRPr="00130F6E" w14:paraId="0226D82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9A88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2781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weiß, nicht dazu geäußert. Es steht noch an, ob das in den anderen Ländern Sinn </w:t>
            </w:r>
          </w:p>
        </w:tc>
      </w:tr>
      <w:tr w:rsidR="00496DBD" w:rsidRPr="00130F6E" w14:paraId="5B03EBC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F7EC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E6E2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macht, ob das durchgeführt wird.</w:t>
            </w:r>
          </w:p>
        </w:tc>
      </w:tr>
      <w:tr w:rsidR="00496DBD" w:rsidRPr="00130F6E" w14:paraId="7559164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96B4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4E31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[0:24:19.4] BSC: Ja, okay.</w:t>
            </w:r>
          </w:p>
        </w:tc>
      </w:tr>
      <w:tr w:rsidR="00496DBD" w:rsidRPr="00130F6E" w14:paraId="7D386C6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8F76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871F3" w14:textId="1F426F5C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[0:24:20.5]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>:   Beispiel</w:t>
            </w:r>
          </w:p>
        </w:tc>
      </w:tr>
      <w:tr w:rsidR="00496DBD" w:rsidRPr="00130F6E" w14:paraId="3BE80AC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30E7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FF3C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[0:24:21.8] BSC: Ja, aber das fand ich jetzt auch interessant. Man hätte ja auch sagen </w:t>
            </w:r>
          </w:p>
        </w:tc>
      </w:tr>
      <w:tr w:rsidR="00496DBD" w:rsidRPr="00130F6E" w14:paraId="46E08B5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3882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B420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können, dass man das irgendwie als PowerPoint oder so / Dass man das digital </w:t>
            </w:r>
          </w:p>
        </w:tc>
      </w:tr>
      <w:tr w:rsidR="00496DBD" w:rsidRPr="00130F6E" w14:paraId="514C976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E540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B99E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rumschickt und nicht ausgedruckt oder so was. Aber /</w:t>
            </w:r>
          </w:p>
        </w:tc>
      </w:tr>
      <w:tr w:rsidR="00496DBD" w:rsidRPr="00130F6E" w14:paraId="36490C6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810F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FE4CC" w14:textId="4E0CD14A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[0:24:34.6]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Achso, ausgedruckt wurde es vor Ort. Und es wurde dann versendet als PDF an </w:t>
            </w:r>
          </w:p>
        </w:tc>
      </w:tr>
      <w:tr w:rsidR="00496DBD" w:rsidRPr="00130F6E" w14:paraId="0C69E31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D8EE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0B12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die anderen. Ja.</w:t>
            </w:r>
          </w:p>
        </w:tc>
      </w:tr>
      <w:tr w:rsidR="00496DBD" w:rsidRPr="00130F6E" w14:paraId="19836FD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9B7B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A5AA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[0:24:41.7] BSC: Heißt das, die haben den Text dann erst, also quasi mit Ihnen gelesen? Also,</w:t>
            </w:r>
          </w:p>
        </w:tc>
      </w:tr>
      <w:tr w:rsidR="00496DBD" w:rsidRPr="00130F6E" w14:paraId="480C659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72C8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5111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 sie haben diesen Text bekommen und Sie haben dann zeitgleich vorgetragen und </w:t>
            </w:r>
          </w:p>
        </w:tc>
      </w:tr>
      <w:tr w:rsidR="00496DBD" w:rsidRPr="00130F6E" w14:paraId="1EED5FC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2E08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B454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die haben sich den Text durchgelesen.  Oder haben die den erst gelesen und DANN </w:t>
            </w:r>
          </w:p>
        </w:tc>
      </w:tr>
      <w:tr w:rsidR="00496DBD" w:rsidRPr="00130F6E" w14:paraId="2275C60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11F5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C9E6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haben Sie vorgetragen?</w:t>
            </w:r>
          </w:p>
        </w:tc>
      </w:tr>
      <w:tr w:rsidR="00496DBD" w:rsidRPr="00130F6E" w14:paraId="696A758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B215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AA075" w14:textId="2FB4FE69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[0:24:56.0]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Nein. In /  Also, vor ORT in Vukovar, vor einem Jahr, haben wir das zusammen </w:t>
            </w:r>
          </w:p>
        </w:tc>
      </w:tr>
      <w:tr w:rsidR="00496DBD" w:rsidRPr="00130F6E" w14:paraId="75A4F4A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BB1C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F20A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angesehen. Und ja, also die zusammen die Ausdrucke angesehen und kommentiert. </w:t>
            </w:r>
          </w:p>
        </w:tc>
      </w:tr>
      <w:tr w:rsidR="00496DBD" w:rsidRPr="00130F6E" w14:paraId="21FCE86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A447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08F7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Und die anderen aber, die das digital bekommen haben im PDF. Da weiß ich jetzt </w:t>
            </w:r>
          </w:p>
        </w:tc>
      </w:tr>
      <w:tr w:rsidR="00496DBD" w:rsidRPr="00130F6E" w14:paraId="647AA45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D84C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B7E5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gar nicht, ob sich jetzt jemand angesehen hat und was / Darüber hatten wir noch </w:t>
            </w:r>
          </w:p>
        </w:tc>
      </w:tr>
      <w:tr w:rsidR="00496DBD" w:rsidRPr="00130F6E" w14:paraId="41A44D0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FD4E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6A0D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nicht gesprochen.</w:t>
            </w:r>
          </w:p>
        </w:tc>
      </w:tr>
      <w:tr w:rsidR="00496DBD" w:rsidRPr="00130F6E" w14:paraId="543129E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C4DA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CC5E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[0:25:20.2] BSC: Auch gut. Auch interessant. Ich frage mich, ob das auf das Umfragebeispiel </w:t>
            </w:r>
          </w:p>
        </w:tc>
      </w:tr>
      <w:tr w:rsidR="00496DBD" w:rsidRPr="00130F6E" w14:paraId="4BA2711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052F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C7AD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auch noch zutrifft, wenn nicht, müssen wir uns überlegen, was wir für ein </w:t>
            </w:r>
          </w:p>
        </w:tc>
      </w:tr>
      <w:tr w:rsidR="00496DBD" w:rsidRPr="00130F6E" w14:paraId="65A497A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93C0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1772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anderes Beispiel nehmen. Und zwar werden wir jetzt  / Es geht um die die </w:t>
            </w:r>
          </w:p>
        </w:tc>
      </w:tr>
      <w:tr w:rsidR="00496DBD" w:rsidRPr="00130F6E" w14:paraId="6FAC95D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B2AB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1FBF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Formulierung von den Entscheidungsmöglichkeiten. Und wie man die bewertet. Das </w:t>
            </w:r>
          </w:p>
        </w:tc>
      </w:tr>
      <w:tr w:rsidR="00496DBD" w:rsidRPr="00130F6E" w14:paraId="3CD53DA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D21C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5FD5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ist meine Frage. Wie  funktioniert dieser Prozess der Bewertung von den </w:t>
            </w:r>
          </w:p>
        </w:tc>
      </w:tr>
      <w:tr w:rsidR="00496DBD" w:rsidRPr="00130F6E" w14:paraId="73FE7FF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B5FD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7FCE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Alternativen, die sich da anbieten? Genau. Glauben Sie,  dass  kann man auf </w:t>
            </w:r>
          </w:p>
        </w:tc>
      </w:tr>
      <w:tr w:rsidR="00496DBD" w:rsidRPr="00130F6E" w14:paraId="1A384E9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0E4B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313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388E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dieses/ Passt das noch das Entscheidungsbeispiel oder müssen wir zu einem </w:t>
            </w:r>
          </w:p>
        </w:tc>
      </w:tr>
      <w:tr w:rsidR="00496DBD" w:rsidRPr="00130F6E" w14:paraId="12DD864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B47D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13A7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anderen wechseln? (lacht)</w:t>
            </w:r>
          </w:p>
        </w:tc>
      </w:tr>
      <w:tr w:rsidR="00496DBD" w:rsidRPr="00130F6E" w14:paraId="0F7AE2D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54CD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129BC" w14:textId="4A3A19DF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[0:26:05.6]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Ja, ich überlege mal. Ich glaube, das passt dann  / Na ja oder vielleicht </w:t>
            </w:r>
          </w:p>
        </w:tc>
      </w:tr>
      <w:tr w:rsidR="00496DBD" w:rsidRPr="00130F6E" w14:paraId="2F0964E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C5DB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5187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auch. Schon. Also, wie man das jetzt bewertet oder /  Ich finde, die Frage ist </w:t>
            </w:r>
          </w:p>
        </w:tc>
      </w:tr>
      <w:tr w:rsidR="00496DBD" w:rsidRPr="00130F6E" w14:paraId="43A8BDE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1B90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5299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zum Beispiel ist jetzt, ob man jetzt diese Umfrage durchführt, ob man sie SO </w:t>
            </w:r>
          </w:p>
        </w:tc>
      </w:tr>
      <w:tr w:rsidR="00496DBD" w:rsidRPr="00130F6E" w14:paraId="625CC44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AF88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E0FB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durchführt, </w:t>
            </w:r>
          </w:p>
        </w:tc>
      </w:tr>
      <w:tr w:rsidR="00496DBD" w:rsidRPr="00130F6E" w14:paraId="7097732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3B75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E01CB" w14:textId="2E6B77BF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[0:26:24.5]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ob man (unverständlich) </w:t>
            </w:r>
          </w:p>
        </w:tc>
      </w:tr>
      <w:tr w:rsidR="00496DBD" w:rsidRPr="00130F6E" w14:paraId="621B281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9980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A1DE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BSC: Ja, genau, genau.</w:t>
            </w:r>
          </w:p>
        </w:tc>
      </w:tr>
      <w:tr w:rsidR="00496DBD" w:rsidRPr="00130F6E" w14:paraId="1247CEB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F265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EEC2F" w14:textId="2F4195D1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[0:26:25.8]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Interview vielleicht durchführt.  Mit wem? Wen man einschließt. Dann muss </w:t>
            </w:r>
          </w:p>
        </w:tc>
      </w:tr>
      <w:tr w:rsidR="00496DBD" w:rsidRPr="00130F6E" w14:paraId="7BD86FD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153C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9218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dann jeder wieder für sich entscheiden. Was macht Sinn in meinem Kontext, in </w:t>
            </w:r>
          </w:p>
        </w:tc>
      </w:tr>
      <w:tr w:rsidR="00496DBD" w:rsidRPr="00130F6E" w14:paraId="0C75034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77A9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7243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meinem Länderkontext und in meinem Schulkontext? Zum Beispiel stellt es sich  / </w:t>
            </w:r>
          </w:p>
        </w:tc>
      </w:tr>
      <w:tr w:rsidR="00496DBD" w:rsidRPr="00130F6E" w14:paraId="1C83A90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BCEE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E37E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Die Frage ist vielleicht auch manchmal, ob Menschen in einem Land gerne an </w:t>
            </w:r>
          </w:p>
        </w:tc>
      </w:tr>
      <w:tr w:rsidR="00496DBD" w:rsidRPr="00130F6E" w14:paraId="7E2E244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77E2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F828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Umfragen teilnehmen oder nicht.</w:t>
            </w:r>
          </w:p>
        </w:tc>
      </w:tr>
      <w:tr w:rsidR="00496DBD" w:rsidRPr="00130F6E" w14:paraId="4684DA6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3402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0785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[0:26:52.4] BSC: (lacht) Ja, klar!</w:t>
            </w:r>
          </w:p>
        </w:tc>
      </w:tr>
      <w:tr w:rsidR="00496DBD" w:rsidRPr="00130F6E" w14:paraId="6692711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C4C0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CBC58" w14:textId="39A0C6AB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[0:26:53.5]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Oder es ist auch individuell. Ich weiß es nicht. Von Eltern haben wir zum </w:t>
            </w:r>
          </w:p>
        </w:tc>
      </w:tr>
      <w:tr w:rsidR="00496DBD" w:rsidRPr="00130F6E" w14:paraId="4831AA7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908C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34F9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Beispiel in Kroatien keine Antworten bekommen. Sie hatten aber auch Ausdrucke </w:t>
            </w:r>
          </w:p>
        </w:tc>
      </w:tr>
      <w:tr w:rsidR="00496DBD" w:rsidRPr="00130F6E" w14:paraId="1FE1D1A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4E00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28B9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bekommen der Umfrage und hätten das schreiben sollen. Das war ziemlich </w:t>
            </w:r>
          </w:p>
        </w:tc>
      </w:tr>
      <w:tr w:rsidR="00496DBD" w:rsidRPr="00130F6E" w14:paraId="4530DFC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5F86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7220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zeitintensiv zum Beispiel.</w:t>
            </w:r>
          </w:p>
        </w:tc>
      </w:tr>
      <w:tr w:rsidR="00496DBD" w:rsidRPr="00130F6E" w14:paraId="14830C1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6881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1067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Die Schüler dabei hatten aber diese Google Forms, wo man halt nur mit Multiple </w:t>
            </w:r>
          </w:p>
        </w:tc>
      </w:tr>
      <w:tr w:rsidR="00496DBD" w:rsidRPr="00130F6E" w14:paraId="58C590F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3423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027D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Choice  / Wo sie einfach nur was anklicken sollten. Und von Lehrern haben wir </w:t>
            </w:r>
          </w:p>
        </w:tc>
      </w:tr>
      <w:tr w:rsidR="00496DBD" w:rsidRPr="00130F6E" w14:paraId="6CB6AC0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6479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6389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auch wenige Umfragen zurückbekommen, weil die auch wirklich per Hand ausgefüllt </w:t>
            </w:r>
          </w:p>
        </w:tc>
      </w:tr>
      <w:tr w:rsidR="00496DBD" w:rsidRPr="00130F6E" w14:paraId="62D7252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3B12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0598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wurden und da hat man gesehenen, dass es sehr viel Zeit in Anspruch genommen hat,</w:t>
            </w:r>
          </w:p>
        </w:tc>
      </w:tr>
      <w:tr w:rsidR="00496DBD" w:rsidRPr="00130F6E" w14:paraId="1C05931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9EB5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73B9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 was sie dann nicht gerne gemacht hätten. Mein Vorschlag war dann an die </w:t>
            </w:r>
          </w:p>
        </w:tc>
      </w:tr>
      <w:tr w:rsidR="00496DBD" w:rsidRPr="00130F6E" w14:paraId="11F9B1A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838D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94A0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Steering Group sozusagen, dass wir auch das um bessere oder mehr Antworten zu </w:t>
            </w:r>
          </w:p>
        </w:tc>
      </w:tr>
      <w:tr w:rsidR="00496DBD" w:rsidRPr="00130F6E" w14:paraId="2E0DC81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2307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9E6F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bekommen, dass wir dann doch auch für die Lehrer und für die Eltern in Google </w:t>
            </w:r>
          </w:p>
        </w:tc>
      </w:tr>
      <w:tr w:rsidR="00496DBD" w:rsidRPr="00130F6E" w14:paraId="6561CB0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16BE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53F1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Forms manchen und dann weniger offene Fragen haben, sondern eben Multiple Choice </w:t>
            </w:r>
          </w:p>
        </w:tc>
      </w:tr>
      <w:tr w:rsidR="00496DBD" w:rsidRPr="00130F6E" w14:paraId="0A9E587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62FB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27D5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anbieten, was dann vielleicht nur 10 Minuten dauert oder 15 Minuten, die man </w:t>
            </w:r>
          </w:p>
        </w:tc>
      </w:tr>
      <w:tr w:rsidR="00496DBD" w:rsidRPr="00130F6E" w14:paraId="665CB5B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5282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2F06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dann noch auch opfern kann und dann doch mit einigen offenen, mit den </w:t>
            </w:r>
          </w:p>
        </w:tc>
      </w:tr>
      <w:tr w:rsidR="00496DBD" w:rsidRPr="00130F6E" w14:paraId="345EE29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33C4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BC4E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Möglichkeiten der Kommentare. Und dann /</w:t>
            </w:r>
          </w:p>
        </w:tc>
      </w:tr>
      <w:tr w:rsidR="00496DBD" w:rsidRPr="00130F6E" w14:paraId="239AAF7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66AB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864A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[0:28:16.7] BSC: Wissen Sie, was mir gerade noch einfällt? Wo Sie gerade von Umfragen reden </w:t>
            </w:r>
          </w:p>
        </w:tc>
      </w:tr>
      <w:tr w:rsidR="00496DBD" w:rsidRPr="00130F6E" w14:paraId="0489EEE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A3CA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6878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wegen Datenschutz. Also, ich kann mir vorstellen, dass es in Deutschland zum </w:t>
            </w:r>
          </w:p>
        </w:tc>
      </w:tr>
      <w:tr w:rsidR="00496DBD" w:rsidRPr="00130F6E" w14:paraId="7CE8F16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E15B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4D1F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Beispiel ein Problem ist so Umfragen zum Beispiel mit Google Forms zu machen. Da </w:t>
            </w:r>
          </w:p>
        </w:tc>
      </w:tr>
      <w:tr w:rsidR="00496DBD" w:rsidRPr="00130F6E" w14:paraId="5D53EE3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237D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345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40B5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sind die immer so "Uh, uh Google". Aber es gibt von der Europäischen Kommission </w:t>
            </w:r>
          </w:p>
        </w:tc>
      </w:tr>
      <w:tr w:rsidR="00496DBD" w:rsidRPr="00130F6E" w14:paraId="337CE7D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64CC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C733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ein Tool, dass heißt EU Survey. Und da hat man die Möglichkeit diese Forms, also </w:t>
            </w:r>
          </w:p>
        </w:tc>
      </w:tr>
      <w:tr w:rsidR="00496DBD" w:rsidRPr="00130F6E" w14:paraId="708D3E0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5E07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02CA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ja die Umfragen in verschieden Sprachen anzulegen. Und dadurch, dass das ja von </w:t>
            </w:r>
          </w:p>
        </w:tc>
      </w:tr>
      <w:tr w:rsidR="00496DBD" w:rsidRPr="00130F6E" w14:paraId="74E65D3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1AA6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3D24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der Europäischen Kommision ist, ist es ja auch vom Datenschutz her besser </w:t>
            </w:r>
          </w:p>
        </w:tc>
      </w:tr>
      <w:tr w:rsidR="00496DBD" w:rsidRPr="00130F6E" w14:paraId="30281B9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39B3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7684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geregelt.</w:t>
            </w:r>
          </w:p>
        </w:tc>
      </w:tr>
      <w:tr w:rsidR="00496DBD" w:rsidRPr="00130F6E" w14:paraId="5C3439C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7923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18626" w14:textId="5893FC2A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[0:28:51.7]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>:   Wie heißt das?</w:t>
            </w:r>
          </w:p>
        </w:tc>
      </w:tr>
      <w:tr w:rsidR="00496DBD" w:rsidRPr="00130F6E" w14:paraId="35D2E43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A005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C743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BSC: So.</w:t>
            </w:r>
          </w:p>
        </w:tc>
      </w:tr>
      <w:tr w:rsidR="00496DBD" w:rsidRPr="00130F6E" w14:paraId="00A539A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A702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D049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[0:28:53.0] BSC: EU Survey. Ich kann Ihnen das auch gerade schreiben.</w:t>
            </w:r>
          </w:p>
        </w:tc>
      </w:tr>
      <w:tr w:rsidR="00496DBD" w:rsidRPr="00130F6E" w14:paraId="706716A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22CC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D08CB" w14:textId="19B17E6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[0:28:54.9]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Wenn / Ja. Gute Idee  (...) Ja, da hatte niemand, als wir davon gesprochen </w:t>
            </w:r>
          </w:p>
        </w:tc>
      </w:tr>
      <w:tr w:rsidR="00496DBD" w:rsidRPr="00130F6E" w14:paraId="4D38717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D0CB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E831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hatten, hatte irgendwie niemand was kommentiert mit Google Forms, aber /</w:t>
            </w:r>
          </w:p>
        </w:tc>
      </w:tr>
      <w:tr w:rsidR="00496DBD" w:rsidRPr="00130F6E" w14:paraId="1310ACA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6714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3578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[0:29:11.2] BSC: Ja, weil die / Ich weiß nicht, wie das bei Forms ist, ob man, inwiefern man </w:t>
            </w:r>
          </w:p>
        </w:tc>
      </w:tr>
      <w:tr w:rsidR="00496DBD" w:rsidRPr="00130F6E" w14:paraId="02C83D7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B823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051A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da flexibel ist mit dem, mit dem Wechseln von Sprachen und so weiter und so fort.</w:t>
            </w:r>
          </w:p>
        </w:tc>
      </w:tr>
      <w:tr w:rsidR="00496DBD" w:rsidRPr="00130F6E" w14:paraId="19DAD25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A127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3F13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 Aber ich habe das jetzt selber für die Arbeit genutzt gehabt und habe geguckt, </w:t>
            </w:r>
          </w:p>
        </w:tc>
      </w:tr>
      <w:tr w:rsidR="00496DBD" w:rsidRPr="00130F6E" w14:paraId="571A9DA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3D5A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757A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was das so kann. Und ich fand das jetzt gar nicht mal so schlecht, weil das </w:t>
            </w:r>
          </w:p>
        </w:tc>
      </w:tr>
      <w:tr w:rsidR="00496DBD" w:rsidRPr="00130F6E" w14:paraId="7E44119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FC0E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91E1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einen Ticken flexibler ist sogar, finde ich, als Google so von der </w:t>
            </w:r>
          </w:p>
        </w:tc>
      </w:tr>
      <w:tr w:rsidR="00496DBD" w:rsidRPr="00130F6E" w14:paraId="3145DE3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4121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6F1C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Darstellungsweise. Und ja, man kann das so alles so  /  Auch alles über Drag and </w:t>
            </w:r>
          </w:p>
        </w:tc>
      </w:tr>
      <w:tr w:rsidR="00496DBD" w:rsidRPr="00130F6E" w14:paraId="379CE34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BDBE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FC53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Drop zieht man es rein und dann kann man es schön bearbeiten. Und auch von den / </w:t>
            </w:r>
          </w:p>
        </w:tc>
      </w:tr>
      <w:tr w:rsidR="00496DBD" w:rsidRPr="00130F6E" w14:paraId="1F71C13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926D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4CBF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Man kann die / Wenn man jetzt so eine E-Mail-Liste hat. Dann kann man die direkt </w:t>
            </w:r>
          </w:p>
        </w:tc>
      </w:tr>
      <w:tr w:rsidR="00496DBD" w:rsidRPr="00130F6E" w14:paraId="66D28D9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DFF7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E8A0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reinziehen. Ich bin mir nur nicht sicher, ob das an meinem Arbeitgeber liegt, </w:t>
            </w:r>
          </w:p>
        </w:tc>
      </w:tr>
      <w:tr w:rsidR="00496DBD" w:rsidRPr="00130F6E" w14:paraId="579EFE0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F435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6ED6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dass wir diese Funktion haben mit den Excel-Listen oder ob es die auch so gibt. </w:t>
            </w:r>
          </w:p>
        </w:tc>
      </w:tr>
      <w:tr w:rsidR="00496DBD" w:rsidRPr="00130F6E" w14:paraId="262E0C7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462C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E5F6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Aber ich glaube, die die gibt es auch halt  für jeden normalen EU-Bürger. </w:t>
            </w:r>
          </w:p>
        </w:tc>
      </w:tr>
      <w:tr w:rsidR="00496DBD" w:rsidRPr="00130F6E" w14:paraId="1BEEC1C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01CB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ABE9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Deswegen ist das, finde ich das auch ganz toll, dass sie so zugänglich ist und </w:t>
            </w:r>
          </w:p>
        </w:tc>
      </w:tr>
      <w:tr w:rsidR="00496DBD" w:rsidRPr="00130F6E" w14:paraId="53230F4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DEDF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E759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dass die auch eine gute Qualität hat dieses Umfrage-Tool.</w:t>
            </w:r>
          </w:p>
        </w:tc>
      </w:tr>
      <w:tr w:rsidR="00496DBD" w:rsidRPr="00130F6E" w14:paraId="30987FD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E11A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8EF7D" w14:textId="5CDAA813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[0:30:09.0]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>:   Super Tipp. Danke!</w:t>
            </w:r>
          </w:p>
        </w:tc>
      </w:tr>
      <w:tr w:rsidR="00496DBD" w:rsidRPr="00130F6E" w14:paraId="14B0F12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DBF2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C6AF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[0:30:10.5] BSC: (lacht)</w:t>
            </w:r>
          </w:p>
        </w:tc>
      </w:tr>
      <w:tr w:rsidR="00496DBD" w:rsidRPr="00130F6E" w14:paraId="2DD3E36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05A6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A1210" w14:textId="7285F69D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[0:30:11.4]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Aber  zurückzukommen, ja  zu der Entscheidung jetzt, zum Beispiel ob die </w:t>
            </w:r>
          </w:p>
        </w:tc>
      </w:tr>
      <w:tr w:rsidR="00496DBD" w:rsidRPr="00130F6E" w14:paraId="1651D38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8B0E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8564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Länder, die anderen Länder, das annehmen. Da muss zum Beispiel jetzt Polen oder </w:t>
            </w:r>
          </w:p>
        </w:tc>
      </w:tr>
      <w:tr w:rsidR="00496DBD" w:rsidRPr="00130F6E" w14:paraId="3D64E19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BD82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107C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Spanien, die jüngere Schüler haben, muss dann entscheiden, "Macht das überhaupt </w:t>
            </w:r>
          </w:p>
        </w:tc>
      </w:tr>
      <w:tr w:rsidR="00496DBD" w:rsidRPr="00130F6E" w14:paraId="2C679C8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F5EC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4F5D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Sinn?" Müssen sich wahrscheinlich besprechen und müssten ganz sicher die Fragen </w:t>
            </w:r>
          </w:p>
        </w:tc>
      </w:tr>
      <w:tr w:rsidR="00496DBD" w:rsidRPr="00130F6E" w14:paraId="1D79A9F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DEBE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08BA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auch irgendwie anpassen. Und dann ist da die Frage, haben wir überhaupt </w:t>
            </w:r>
          </w:p>
        </w:tc>
      </w:tr>
      <w:tr w:rsidR="00496DBD" w:rsidRPr="00130F6E" w14:paraId="1D098DD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9E94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646D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vergleichbare Ergebnisse? Also, es sind ja ziemlich viele Schritte noch, würde </w:t>
            </w:r>
          </w:p>
        </w:tc>
      </w:tr>
      <w:tr w:rsidR="00496DBD" w:rsidRPr="00130F6E" w14:paraId="3F8345B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326C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2960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ich mal sagen, in die Entscheidung, wo man dann überlegt, "Macht das Sinn? Und </w:t>
            </w:r>
          </w:p>
        </w:tc>
      </w:tr>
      <w:tr w:rsidR="00496DBD" w:rsidRPr="00130F6E" w14:paraId="044DD33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5706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377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5850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ist das am Ende ein vergleichbares Produkt überhaupt?"</w:t>
            </w:r>
          </w:p>
        </w:tc>
      </w:tr>
      <w:tr w:rsidR="00496DBD" w:rsidRPr="00130F6E" w14:paraId="48C5864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D6F4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2BF6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[0:30:53.5] BSC: Ja, das ist die / Lassen Sie mich überlegen. Das ist diese / Es gibt die </w:t>
            </w:r>
          </w:p>
        </w:tc>
      </w:tr>
      <w:tr w:rsidR="00496DBD" w:rsidRPr="00130F6E" w14:paraId="3AE0521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CD33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FD02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fundamentalen Entscheidungen und dann gibt es die inkrementellen Entscheidungen. </w:t>
            </w:r>
          </w:p>
        </w:tc>
      </w:tr>
      <w:tr w:rsidR="00496DBD" w:rsidRPr="00130F6E" w14:paraId="3747EC6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9F68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2648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Die fundamentalen Entscheidungen sind immer "Machen wir es oder machen wir es </w:t>
            </w:r>
          </w:p>
        </w:tc>
      </w:tr>
      <w:tr w:rsidR="00496DBD" w:rsidRPr="00130F6E" w14:paraId="5AF2ABD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434C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AAE6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nicht?" Und die inkrementellen Entscheidungen, das sind, wie Sie sagen, das sind </w:t>
            </w:r>
          </w:p>
        </w:tc>
      </w:tr>
      <w:tr w:rsidR="00496DBD" w:rsidRPr="00130F6E" w14:paraId="73AF356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851C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6B30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diese kleinen Zwischenschritte, wo man sich dann auch immer wieder bespricht, </w:t>
            </w:r>
          </w:p>
        </w:tc>
      </w:tr>
      <w:tr w:rsidR="00496DBD" w:rsidRPr="00130F6E" w14:paraId="634E613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FFDF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FC9D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"Was ist gerade gelaufen? Und wie kommen wir gerade voran?" Und dann daraus </w:t>
            </w:r>
          </w:p>
        </w:tc>
      </w:tr>
      <w:tr w:rsidR="00496DBD" w:rsidRPr="00130F6E" w14:paraId="1438029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56D3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B2A0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ergibt sich ja dann auch dieses Fortschreiten.</w:t>
            </w:r>
          </w:p>
        </w:tc>
      </w:tr>
      <w:tr w:rsidR="00496DBD" w:rsidRPr="00130F6E" w14:paraId="6BA1193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94A8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D02C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Ja, ist ja doch was hängen geblieben beim Lesen (lacht) Schön.</w:t>
            </w:r>
          </w:p>
        </w:tc>
      </w:tr>
      <w:tr w:rsidR="00496DBD" w:rsidRPr="00130F6E" w14:paraId="50948EE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102F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A6E4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Okay, gut. Dann noch mal zum Entscheidungsprozess. Also, wenn Sie da jetzt in </w:t>
            </w:r>
          </w:p>
        </w:tc>
      </w:tr>
      <w:tr w:rsidR="00496DBD" w:rsidRPr="00130F6E" w14:paraId="3CDC92B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A0A5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C1CE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der Runde sitzen. Ich habe es immer noch nicht verstanden. Sitzen Sie dann da </w:t>
            </w:r>
          </w:p>
        </w:tc>
      </w:tr>
      <w:tr w:rsidR="00496DBD" w:rsidRPr="00130F6E" w14:paraId="4D115B9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5726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3109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und heben die Hand und sagen: "Ja, hier Kroatien ist dabei" Oder sagen Sie: "Ja, </w:t>
            </w:r>
          </w:p>
        </w:tc>
      </w:tr>
      <w:tr w:rsidR="00496DBD" w:rsidRPr="00130F6E" w14:paraId="663CC38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3495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1126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Kroatien ist dabei" ohne dass  so körperlich zu signalisieren? Schreiben Sie das </w:t>
            </w:r>
          </w:p>
        </w:tc>
      </w:tr>
      <w:tr w:rsidR="00496DBD" w:rsidRPr="00130F6E" w14:paraId="1ACAA62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6DDE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BAD0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in den Chat: "Kroatien ist dabei" Oder wie funktioniert das?</w:t>
            </w:r>
          </w:p>
        </w:tc>
      </w:tr>
      <w:tr w:rsidR="00496DBD" w:rsidRPr="00130F6E" w14:paraId="7D8D791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555F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F2A10" w14:textId="3ED80AD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[0:31:50.1]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In den Videotreffen? </w:t>
            </w:r>
          </w:p>
        </w:tc>
      </w:tr>
      <w:tr w:rsidR="00496DBD" w:rsidRPr="00130F6E" w14:paraId="0FE484C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C041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57C7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[0:31:52.0] </w:t>
            </w:r>
            <w:r w:rsidRPr="00130F6E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 Hmhm (bejahend).</w:t>
            </w:r>
          </w:p>
        </w:tc>
      </w:tr>
      <w:tr w:rsidR="00496DBD" w:rsidRPr="00130F6E" w14:paraId="0881CFF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570F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BD546" w14:textId="79ECA781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[0:31:52.4]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Ich persönlich nutze irgendwie alles Mögliche, was das so anbietet. Wenn wir </w:t>
            </w:r>
          </w:p>
        </w:tc>
      </w:tr>
      <w:tr w:rsidR="00496DBD" w:rsidRPr="00130F6E" w14:paraId="07BDBD1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357D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EE18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jetzt zum Beispiel Zoom haben, benutze ich auch gern so eine Reaction da mit </w:t>
            </w:r>
          </w:p>
        </w:tc>
      </w:tr>
      <w:tr w:rsidR="00496DBD" w:rsidRPr="00130F6E" w14:paraId="0EF8980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C3A8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D393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Herzchen (BSC: Ah!) (beide lachen)</w:t>
            </w:r>
          </w:p>
        </w:tc>
      </w:tr>
      <w:tr w:rsidR="00496DBD" w:rsidRPr="00130F6E" w14:paraId="14FA6CC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BE12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8CAD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[0:32:06.7] BSC: Ja, das ist auch gut.</w:t>
            </w:r>
          </w:p>
        </w:tc>
      </w:tr>
      <w:tr w:rsidR="00496DBD" w:rsidRPr="00130F6E" w14:paraId="1737B80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AE90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995E2" w14:textId="4A86EBEB" w:rsidR="00496DBD" w:rsidRPr="00130F6E" w:rsidRDefault="00EB7D66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="00B810C9" w:rsidRPr="00130F6E">
              <w:rPr>
                <w:rFonts w:ascii="Arial" w:eastAsia="Arial" w:hAnsi="Arial" w:cs="Arial"/>
                <w:color w:val="000000"/>
              </w:rPr>
              <w:t>:   Oder /</w:t>
            </w:r>
          </w:p>
        </w:tc>
      </w:tr>
      <w:tr w:rsidR="00496DBD" w:rsidRPr="00130F6E" w14:paraId="5E86374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C7FF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73918" w14:textId="107090F5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[0:32:08.4]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Ja, ich bin halt jemand der sehr viel auch gestikuliert. Ich winke dann. Und </w:t>
            </w:r>
          </w:p>
        </w:tc>
      </w:tr>
      <w:tr w:rsidR="00496DBD" w:rsidRPr="00130F6E" w14:paraId="012A83F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40F7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20C3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/ Persönlich, jetzt bin ich einfach auch jemand, der gerne, wenn andere </w:t>
            </w:r>
          </w:p>
        </w:tc>
      </w:tr>
      <w:tr w:rsidR="00496DBD" w:rsidRPr="00130F6E" w14:paraId="5F61C11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5CEE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07AB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schweigen, dann doch etwa sagt (lacht)</w:t>
            </w:r>
          </w:p>
        </w:tc>
      </w:tr>
      <w:tr w:rsidR="00496DBD" w:rsidRPr="00130F6E" w14:paraId="156B385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A333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B182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[0:32:23.1] BSC: Ja, ja.</w:t>
            </w:r>
          </w:p>
        </w:tc>
      </w:tr>
      <w:tr w:rsidR="00496DBD" w:rsidRPr="00130F6E" w14:paraId="56AFAC0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DFC3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26955" w14:textId="4837478C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[0:32:25.0]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Aber das liegt jetzt nur an mir persönlich, sodass ich dann, wenn Z zum </w:t>
            </w:r>
          </w:p>
        </w:tc>
      </w:tr>
      <w:tr w:rsidR="00496DBD" w:rsidRPr="00130F6E" w14:paraId="799E2BD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88E8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1553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Beispiel sagt ja: "Where are you?" </w:t>
            </w:r>
          </w:p>
        </w:tc>
      </w:tr>
      <w:tr w:rsidR="00496DBD" w:rsidRPr="00130F6E" w14:paraId="162EBCA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3C3C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B3F0D" w14:textId="7A36AB1D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[0:32:31.1]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Dann bin ich diejenige, die als Erste mein Mikro anschaltet. Würde ich dann </w:t>
            </w:r>
          </w:p>
        </w:tc>
      </w:tr>
      <w:tr w:rsidR="00496DBD" w:rsidRPr="00130F6E" w14:paraId="7319FCE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9025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C17C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jetzt mal so meine Einschätzung sagen.</w:t>
            </w:r>
          </w:p>
        </w:tc>
      </w:tr>
      <w:tr w:rsidR="00496DBD" w:rsidRPr="00130F6E" w14:paraId="5E0C481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7CCD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9FA1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BSC: (Lacht)</w:t>
            </w:r>
          </w:p>
        </w:tc>
      </w:tr>
      <w:tr w:rsidR="00496DBD" w:rsidRPr="00130F6E" w14:paraId="12DA03E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60D8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2650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[0:32:37.9] BSC: Ja.</w:t>
            </w:r>
          </w:p>
        </w:tc>
      </w:tr>
      <w:tr w:rsidR="00496DBD" w:rsidRPr="00130F6E" w14:paraId="6C1A9B5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55AD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B99DE" w14:textId="6B1E6F0E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[0:32:38.5]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Und dann sagt "Ja, wir sind dabei, wir möchten das." Es kann dann auch </w:t>
            </w:r>
          </w:p>
        </w:tc>
      </w:tr>
      <w:tr w:rsidR="00496DBD" w:rsidRPr="00130F6E" w14:paraId="74F683B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6FDB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409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0923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passieren manchmal / War jetzt zum Beispiel nicht der Fall, aber die kroatische </w:t>
            </w:r>
          </w:p>
        </w:tc>
      </w:tr>
      <w:tr w:rsidR="00496DBD" w:rsidRPr="00130F6E" w14:paraId="781E4D9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93DE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9C3E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Gruppe zum Beispiel / Weil wir dann auch nicht zusammen sind, sondern alle ja </w:t>
            </w:r>
          </w:p>
        </w:tc>
      </w:tr>
      <w:tr w:rsidR="00496DBD" w:rsidRPr="00130F6E" w14:paraId="6705B6D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3625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F636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zwar in der Stadt, aber jeder vor einem Computer sitzt. Das / Wir haben noch </w:t>
            </w:r>
          </w:p>
        </w:tc>
      </w:tr>
      <w:tr w:rsidR="00496DBD" w:rsidRPr="00130F6E" w14:paraId="66C4FDD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548E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B839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eine Viber Group für die kroatische Gruppe. Und das wir uns vielleicht, wenn </w:t>
            </w:r>
          </w:p>
        </w:tc>
      </w:tr>
      <w:tr w:rsidR="00496DBD" w:rsidRPr="00130F6E" w14:paraId="0F26233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C13B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CA30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eine Frage ansteht oder wenn jemand etwas nicht verstanden hat sprachlich, dann </w:t>
            </w:r>
          </w:p>
        </w:tc>
      </w:tr>
      <w:tr w:rsidR="00496DBD" w:rsidRPr="00130F6E" w14:paraId="7C51497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11A1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2D7E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in die Viber Group tippt. Die muss man dann auch noch bei der / Also, das Handy  </w:t>
            </w:r>
          </w:p>
        </w:tc>
      </w:tr>
      <w:tr w:rsidR="00496DBD" w:rsidRPr="00130F6E" w14:paraId="72C8431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CACA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7782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auch noch bei der Hand haben, um zu gucken und dann auch noch antworten zu </w:t>
            </w:r>
          </w:p>
        </w:tc>
      </w:tr>
      <w:tr w:rsidR="00496DBD" w:rsidRPr="00130F6E" w14:paraId="388EC60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2663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7B02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können. Das passiert. Oder Leute schreiben was in den Chat. Aber das mit dem </w:t>
            </w:r>
          </w:p>
        </w:tc>
      </w:tr>
      <w:tr w:rsidR="00496DBD" w:rsidRPr="00130F6E" w14:paraId="6BD9DBD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EE06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42A5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Chat hat irgendwie nicht / Also, wenn ich so ein Zoom-Fenster aufhabe, bei </w:t>
            </w:r>
          </w:p>
        </w:tc>
      </w:tr>
      <w:tr w:rsidR="00496DBD" w:rsidRPr="00130F6E" w14:paraId="2734945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2DD4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0E74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meinen Zoom-Treffen mache ich alles Mögliche auf. Also, lasse ich mir alles </w:t>
            </w:r>
          </w:p>
        </w:tc>
      </w:tr>
      <w:tr w:rsidR="00496DBD" w:rsidRPr="00130F6E" w14:paraId="06861C1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C6F0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D398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zeigen, Chat, Participants, alles. Und ich habe gesehen, dass die anderen Leute </w:t>
            </w:r>
          </w:p>
        </w:tc>
      </w:tr>
      <w:tr w:rsidR="00496DBD" w:rsidRPr="00130F6E" w14:paraId="47A85A3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12D1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AEFA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das nicht machen. Manchmal schreibe ich was in den Chat und merke, dass es  / </w:t>
            </w:r>
          </w:p>
        </w:tc>
      </w:tr>
      <w:tr w:rsidR="00496DBD" w:rsidRPr="00130F6E" w14:paraId="27CD455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8EE2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44A2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[0:33:40.0] BSC: Ja, das sehnen die nicht. Ja, stimmt. Ich habe jetzt auch / Ich habe den </w:t>
            </w:r>
          </w:p>
        </w:tc>
      </w:tr>
      <w:tr w:rsidR="00496DBD" w:rsidRPr="00130F6E" w14:paraId="4777BAB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9AA3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2EB4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Chat jetzt auch wieder zu gemacht, weil der mich voll stört. Weil das Fenster </w:t>
            </w:r>
          </w:p>
        </w:tc>
      </w:tr>
      <w:tr w:rsidR="00496DBD" w:rsidRPr="00130F6E" w14:paraId="4115FA4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398E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D071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ist doch schwarz und dieser Chat, der ist weiß. Das heißt, es strahlt in meine </w:t>
            </w:r>
          </w:p>
        </w:tc>
      </w:tr>
      <w:tr w:rsidR="00496DBD" w:rsidRPr="00130F6E" w14:paraId="69721E7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EAE5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201F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Augen (lacht) Also, es ist, als wäre man geblendet, deswegen habe ich den auch </w:t>
            </w:r>
          </w:p>
        </w:tc>
      </w:tr>
      <w:tr w:rsidR="00496DBD" w:rsidRPr="00130F6E" w14:paraId="2B27F0D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7EC3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DAEC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wieder zugemacht (lacht)</w:t>
            </w:r>
          </w:p>
        </w:tc>
      </w:tr>
      <w:tr w:rsidR="00496DBD" w:rsidRPr="00130F6E" w14:paraId="14A822D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F90C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1AA89" w14:textId="0F75D7FA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[0:33:58.7]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Und wenn ich mit Studenten, wenn ich meinen Unterricht habe, auch per Zoom. </w:t>
            </w:r>
          </w:p>
        </w:tc>
      </w:tr>
      <w:tr w:rsidR="00496DBD" w:rsidRPr="00130F6E" w14:paraId="21E0AB9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E2AA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68B7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Und die machen Ihre Kameras nicht an.</w:t>
            </w:r>
          </w:p>
        </w:tc>
      </w:tr>
      <w:tr w:rsidR="00496DBD" w:rsidRPr="00130F6E" w14:paraId="2AF694B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4BB8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A9F1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[0:34:06.2] BSC: Ja, der Klassiker (lacht).</w:t>
            </w:r>
          </w:p>
        </w:tc>
      </w:tr>
      <w:tr w:rsidR="00496DBD" w:rsidRPr="00130F6E" w14:paraId="2A8D4AC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41C7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45E2A" w14:textId="7CDC4E9C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[0:34:07.8]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Und es sind manchmal 30 Leute. Das passt nicht auf einen Screen, ja? Da muss </w:t>
            </w:r>
          </w:p>
        </w:tc>
      </w:tr>
      <w:tr w:rsidR="00496DBD" w:rsidRPr="00130F6E" w14:paraId="1204FA4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B504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350F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man zwischenschalten. Und dann meldet sich jemand. Schaltet einfach sein Mikro </w:t>
            </w:r>
          </w:p>
        </w:tc>
      </w:tr>
      <w:tr w:rsidR="00496DBD" w:rsidRPr="00130F6E" w14:paraId="244DAD1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24FA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5CB8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an und sagt "Can I answer?" Und ich dann "Wer war das gerade?" Dann muss ich </w:t>
            </w:r>
          </w:p>
        </w:tc>
      </w:tr>
      <w:tr w:rsidR="00496DBD" w:rsidRPr="00130F6E" w14:paraId="6816A5F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559C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17FF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auch noch mal die Paritcipants aufmachen, weil derjenige der spricht, der </w:t>
            </w:r>
          </w:p>
        </w:tc>
      </w:tr>
      <w:tr w:rsidR="00496DBD" w:rsidRPr="00130F6E" w14:paraId="1401894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A6F1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3B3B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leuchtet, dann oben auf.</w:t>
            </w:r>
          </w:p>
        </w:tc>
      </w:tr>
      <w:tr w:rsidR="00496DBD" w:rsidRPr="00130F6E" w14:paraId="65633BC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D66C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CBA4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[0:34:27.5] BSC: Guter Trick!</w:t>
            </w:r>
          </w:p>
        </w:tc>
      </w:tr>
      <w:tr w:rsidR="00496DBD" w:rsidRPr="00130F6E" w14:paraId="466DA13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89F5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60EAC" w14:textId="401A4B31" w:rsidR="00496DBD" w:rsidRPr="00130F6E" w:rsidRDefault="00EB7D66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="00B810C9" w:rsidRPr="00130F6E">
              <w:rPr>
                <w:rFonts w:ascii="Arial" w:eastAsia="Arial" w:hAnsi="Arial" w:cs="Arial"/>
                <w:color w:val="000000"/>
              </w:rPr>
              <w:t>:   (lacht)</w:t>
            </w:r>
          </w:p>
        </w:tc>
      </w:tr>
      <w:tr w:rsidR="00496DBD" w:rsidRPr="00130F6E" w14:paraId="751B4A1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DC44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055E0" w14:textId="22D0C03F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[0:34:29.1]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(unverständlich) Ja, ich versuche dann alles Mögliche irgendwie in Sicht zu </w:t>
            </w:r>
          </w:p>
        </w:tc>
      </w:tr>
      <w:tr w:rsidR="00496DBD" w:rsidRPr="00130F6E" w14:paraId="7C42AAB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72F4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D6A4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behalten. Manchmal habe ich noch mehrere, über meinem Zoom,  noch mehrere </w:t>
            </w:r>
          </w:p>
        </w:tc>
      </w:tr>
      <w:tr w:rsidR="00496DBD" w:rsidRPr="00130F6E" w14:paraId="4CFCB3E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CEE0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5370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Fenster /(lacht)</w:t>
            </w:r>
          </w:p>
        </w:tc>
      </w:tr>
      <w:tr w:rsidR="00496DBD" w:rsidRPr="00130F6E" w14:paraId="7106076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E6CC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FC93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[0:34:37.9] BSC: (unverständlich)  das ist richtig schlau.  Das macht auch voll Sinn. Und </w:t>
            </w:r>
          </w:p>
        </w:tc>
      </w:tr>
      <w:tr w:rsidR="00496DBD" w:rsidRPr="00130F6E" w14:paraId="015B0D1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814B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440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FF08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dann ergibt es auch Sinn, warum sie das Teilnehmerfenster dann noch offen haben. </w:t>
            </w:r>
          </w:p>
        </w:tc>
      </w:tr>
      <w:tr w:rsidR="00496DBD" w:rsidRPr="00130F6E" w14:paraId="6FF6C87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0E42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C53C7" w14:textId="6FD3ED91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Weil mehrere (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>:   Ja) weil sie das schon so gewohnt sind. Spannend. Richtig gut.</w:t>
            </w:r>
          </w:p>
        </w:tc>
      </w:tr>
      <w:tr w:rsidR="00496DBD" w:rsidRPr="00130F6E" w14:paraId="61FEB64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4F37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C7B30" w14:textId="318775F0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[0:34:49.3]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Auch bei manch anderen Veranstaltungen, die wir moderieren per Zoom. Da bin </w:t>
            </w:r>
          </w:p>
        </w:tc>
      </w:tr>
      <w:tr w:rsidR="00496DBD" w:rsidRPr="00130F6E" w14:paraId="6F66BC3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4AE5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04D6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ich auch Co-Host oder so. Und dann muss ich auch aufpassen, ob jemand noch </w:t>
            </w:r>
          </w:p>
        </w:tc>
      </w:tr>
      <w:tr w:rsidR="00496DBD" w:rsidRPr="00130F6E" w14:paraId="14A9E0B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05D1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0B2D8" w14:textId="31169E36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jemand </w:t>
            </w:r>
            <w:r w:rsidR="00B600E5" w:rsidRPr="00130F6E">
              <w:rPr>
                <w:rFonts w:ascii="Arial" w:eastAsia="Arial" w:hAnsi="Arial" w:cs="Arial"/>
                <w:color w:val="000000"/>
              </w:rPr>
              <w:t>N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euer dazukommt, dass ich das nicht verpasse, damit ich die Leute </w:t>
            </w:r>
          </w:p>
        </w:tc>
      </w:tr>
      <w:tr w:rsidR="00496DBD" w:rsidRPr="00130F6E" w14:paraId="6C26CAE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F651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5E03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reinlasse. Oder wenn jemand zufällig sein Mikro einschaltet, schnell stumm </w:t>
            </w:r>
          </w:p>
        </w:tc>
      </w:tr>
      <w:tr w:rsidR="00496DBD" w:rsidRPr="00130F6E" w14:paraId="26A74E7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22F7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2FF4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schalten.</w:t>
            </w:r>
          </w:p>
        </w:tc>
      </w:tr>
      <w:tr w:rsidR="00496DBD" w:rsidRPr="00130F6E" w14:paraId="4B4FA60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9C34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586C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[0:35:04.5] BSC: Ja.</w:t>
            </w:r>
          </w:p>
        </w:tc>
      </w:tr>
      <w:tr w:rsidR="00496DBD" w:rsidRPr="00130F6E" w14:paraId="7E8E66C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052E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A0A6B" w14:textId="6713702D" w:rsidR="00496DBD" w:rsidRPr="00130F6E" w:rsidRDefault="00EB7D66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="00B810C9" w:rsidRPr="00130F6E">
              <w:rPr>
                <w:rFonts w:ascii="Arial" w:eastAsia="Arial" w:hAnsi="Arial" w:cs="Arial"/>
                <w:color w:val="000000"/>
              </w:rPr>
              <w:t>:   (lacht)</w:t>
            </w:r>
          </w:p>
        </w:tc>
      </w:tr>
      <w:tr w:rsidR="00496DBD" w:rsidRPr="00130F6E" w14:paraId="6CB7E21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B1F6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0137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[0:35:06.7] </w:t>
            </w:r>
            <w:r w:rsidRPr="00130F6E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 Ja, okay. Machen wir noch weiter. (unverständlich)  Da sind auch eine / Ich </w:t>
            </w:r>
          </w:p>
        </w:tc>
      </w:tr>
      <w:tr w:rsidR="00496DBD" w:rsidRPr="00130F6E" w14:paraId="7F6C17A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A9EF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0821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finde, das ist eine ganze spannende Frage. Und zwar wie stellen Sie sicher, dass </w:t>
            </w:r>
          </w:p>
        </w:tc>
      </w:tr>
      <w:tr w:rsidR="00496DBD" w:rsidRPr="00130F6E" w14:paraId="48F2E41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362D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2B1F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eine Entscheidung, die getroffen wurde, auch umgesetzt wird?</w:t>
            </w:r>
          </w:p>
        </w:tc>
      </w:tr>
      <w:tr w:rsidR="00496DBD" w:rsidRPr="00130F6E" w14:paraId="36DE406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5349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ECCAA" w14:textId="32C07F15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[0:35:23.1]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Ich glaube, da gibt es gar keine Zweifel irgendwie, das sie umgesetzt wird, </w:t>
            </w:r>
          </w:p>
        </w:tc>
      </w:tr>
      <w:tr w:rsidR="00496DBD" w:rsidRPr="00130F6E" w14:paraId="390291D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923B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C89E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weil wir von vorneherein einfach zugestimmt haben an diesem Projekt teilzunehmen </w:t>
            </w:r>
          </w:p>
        </w:tc>
      </w:tr>
      <w:tr w:rsidR="00496DBD" w:rsidRPr="00130F6E" w14:paraId="4716D52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1F72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3119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und für mich wäre das irgendwie einfach nicht ja nicht Teilnahme am Projekt, das </w:t>
            </w:r>
          </w:p>
        </w:tc>
      </w:tr>
      <w:tr w:rsidR="00496DBD" w:rsidRPr="00130F6E" w14:paraId="4E49BD2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CFAD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FB54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sicher allen schaden könnte. Von daher, wenn wir etwas / Man geht einfach davon </w:t>
            </w:r>
          </w:p>
        </w:tc>
      </w:tr>
      <w:tr w:rsidR="00496DBD" w:rsidRPr="00130F6E" w14:paraId="413E106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A7E1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370E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aus / Also, wenn ich jetzt / Wenn eine Entscheidung getroffen wird und wir </w:t>
            </w:r>
          </w:p>
        </w:tc>
      </w:tr>
      <w:tr w:rsidR="00496DBD" w:rsidRPr="00130F6E" w14:paraId="490E9E7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8F14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CF5C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sagen:"Wir machen das." Dann muss ich diejenige sein, die irgendwie ja das </w:t>
            </w:r>
          </w:p>
        </w:tc>
      </w:tr>
      <w:tr w:rsidR="00496DBD" w:rsidRPr="00130F6E" w14:paraId="3CE74A6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2827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3E86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koordiniert hierzulande zum Beispiel. Und das wir das dann auch wirklich </w:t>
            </w:r>
          </w:p>
        </w:tc>
      </w:tr>
      <w:tr w:rsidR="00496DBD" w:rsidRPr="00130F6E" w14:paraId="1194421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D1CF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E072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durchziehen sozusagen. Und wenn nötig, dann alle daran erinnern und einfach </w:t>
            </w:r>
          </w:p>
        </w:tc>
      </w:tr>
      <w:tr w:rsidR="00496DBD" w:rsidRPr="00130F6E" w14:paraId="0111C59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7988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2A99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selbst die Verantwortung übernehmen.</w:t>
            </w:r>
          </w:p>
        </w:tc>
      </w:tr>
      <w:tr w:rsidR="00496DBD" w:rsidRPr="00130F6E" w14:paraId="488BE3A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5749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5A23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[0:36:11.4] BSC: Und wie erinnern Sie die andern daran?</w:t>
            </w:r>
          </w:p>
        </w:tc>
      </w:tr>
      <w:tr w:rsidR="00496DBD" w:rsidRPr="00130F6E" w14:paraId="52A5E19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9D93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01802" w14:textId="07AF2745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[0:36:13.6]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Ich organisiere Treffen, die ich dann mit Tagesordnung / So. Die nächsten </w:t>
            </w:r>
          </w:p>
        </w:tc>
      </w:tr>
      <w:tr w:rsidR="00496DBD" w:rsidRPr="00130F6E" w14:paraId="4ABB648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B2D2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0E55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Schritte, wer macht was? Bis wann machen wird das ? Ja.</w:t>
            </w:r>
          </w:p>
        </w:tc>
      </w:tr>
      <w:tr w:rsidR="00496DBD" w:rsidRPr="00130F6E" w14:paraId="6B6E9A9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D00D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5F18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[0:36:26.5] BSC: Ich finde, das ist richtig spannend. Ja, okay. Und wenn eine Entscheidung </w:t>
            </w:r>
          </w:p>
        </w:tc>
      </w:tr>
      <w:tr w:rsidR="00496DBD" w:rsidRPr="00130F6E" w14:paraId="65950C7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D333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2FD8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getroffen wird. Wie wird die denn dokumentiert?</w:t>
            </w:r>
          </w:p>
        </w:tc>
      </w:tr>
      <w:tr w:rsidR="00496DBD" w:rsidRPr="00130F6E" w14:paraId="14D5D88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D1F8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065FF" w14:textId="4F3BA7F1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[0:36:35.1]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In den Minutes und in dem Protokoll wird das alles aufgeschrieben, das ist </w:t>
            </w:r>
          </w:p>
        </w:tc>
      </w:tr>
      <w:tr w:rsidR="00496DBD" w:rsidRPr="00130F6E" w14:paraId="53263B7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18F3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0CDD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sehr hilfreich. Wenn ich Protokoll / Wir haben gesagt, jedes Mal, wenn wir in </w:t>
            </w:r>
          </w:p>
        </w:tc>
      </w:tr>
      <w:tr w:rsidR="00496DBD" w:rsidRPr="00130F6E" w14:paraId="023E202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486E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7D54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einem Land sind, dann das Land, dass / Das war jetzt nur einmal bisher passiert </w:t>
            </w:r>
          </w:p>
        </w:tc>
      </w:tr>
      <w:tr w:rsidR="00496DBD" w:rsidRPr="00130F6E" w14:paraId="11610CF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30D7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9788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so halbwegs. Das Gastgeberland schreibt danach Protokoll.</w:t>
            </w:r>
          </w:p>
        </w:tc>
      </w:tr>
      <w:tr w:rsidR="00496DBD" w:rsidRPr="00130F6E" w14:paraId="14479B5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BFFC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F71A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Dadurch, dass das wir jetzt ja die meisten Online-Treffen Deutschland eigentlich </w:t>
            </w:r>
          </w:p>
        </w:tc>
      </w:tr>
      <w:tr w:rsidR="00496DBD" w:rsidRPr="00130F6E" w14:paraId="2544C0B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E13C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471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93FE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einberufen hat sozusagen / Also, es geht viel / Ich glaube, Deutschland musste </w:t>
            </w:r>
          </w:p>
        </w:tc>
      </w:tr>
      <w:tr w:rsidR="00496DBD" w:rsidRPr="00130F6E" w14:paraId="2871708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1A00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599F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durch diese Umstellungen eine noch viel aktivere Rolle übernehmen als anfangs </w:t>
            </w:r>
          </w:p>
        </w:tc>
      </w:tr>
      <w:tr w:rsidR="00496DBD" w:rsidRPr="00130F6E" w14:paraId="697947A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5C66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A1AF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geplant. Wofür wir eigentlich sehr dankbar sind, weil wir so ein bisschen </w:t>
            </w:r>
          </w:p>
        </w:tc>
      </w:tr>
      <w:tr w:rsidR="00496DBD" w:rsidRPr="00130F6E" w14:paraId="3B72A40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DB36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8F81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planlos sind, waren. Was tun? Und dadurch haben sie dann, kam ihnen dann die </w:t>
            </w:r>
          </w:p>
        </w:tc>
      </w:tr>
      <w:tr w:rsidR="00496DBD" w:rsidRPr="00130F6E" w14:paraId="44E12D5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BB5A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48CF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Last dieser Minutes dann sozusagen, ja.</w:t>
            </w:r>
          </w:p>
        </w:tc>
      </w:tr>
      <w:tr w:rsidR="00496DBD" w:rsidRPr="00130F6E" w14:paraId="7270F4B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4FFE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A1B9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[0:37:33.5] BSC: Ja, wurde Ihnen aufgebürdet.</w:t>
            </w:r>
          </w:p>
        </w:tc>
      </w:tr>
      <w:tr w:rsidR="00496DBD" w:rsidRPr="00130F6E" w14:paraId="0DA1763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955F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4C39E" w14:textId="1D53FE1A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[0:37:35.2]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>:   Genau.</w:t>
            </w:r>
          </w:p>
        </w:tc>
      </w:tr>
      <w:tr w:rsidR="00496DBD" w:rsidRPr="00130F6E" w14:paraId="539EFBA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0F27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1F0C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[0:37:35.8] BSC: Und gibt es aber eine spezielle Struktur, wie die auszusehen haben die </w:t>
            </w:r>
          </w:p>
        </w:tc>
      </w:tr>
      <w:tr w:rsidR="00496DBD" w:rsidRPr="00130F6E" w14:paraId="08C7FDA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9FF9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EA18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Meeting Minutes? Oder macht das jeder so wie er  / Also, wie man das halt in </w:t>
            </w:r>
          </w:p>
        </w:tc>
      </w:tr>
      <w:tr w:rsidR="00496DBD" w:rsidRPr="00130F6E" w14:paraId="47FC28A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9E2C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EC01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Kroatien macht. Sagen wir mal so?</w:t>
            </w:r>
          </w:p>
        </w:tc>
      </w:tr>
      <w:tr w:rsidR="00496DBD" w:rsidRPr="00130F6E" w14:paraId="721D95A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0FAB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E3896" w14:textId="734E093F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[0:37:46.3]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Für mich war das ehrlich gesagt ganz neu. Ich meine ganz neu. Ich habe mich </w:t>
            </w:r>
          </w:p>
        </w:tc>
      </w:tr>
      <w:tr w:rsidR="00496DBD" w:rsidRPr="00130F6E" w14:paraId="5E22F3C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211B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F47D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dann an an den ersten Minutes, die die wir bekommen hatten orientiert.</w:t>
            </w:r>
          </w:p>
        </w:tc>
      </w:tr>
      <w:tr w:rsidR="00496DBD" w:rsidRPr="00130F6E" w14:paraId="0D44A56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E940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2752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[0:37:57.3] BSC: Okay.</w:t>
            </w:r>
          </w:p>
        </w:tc>
      </w:tr>
      <w:tr w:rsidR="00496DBD" w:rsidRPr="00130F6E" w14:paraId="719EAB6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9D9D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64E17" w14:textId="22466959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[0:37:58.9]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Einfach so. Weil ich viel (unverständlich) Ich bin jemand, der viel schreibt </w:t>
            </w:r>
          </w:p>
        </w:tc>
      </w:tr>
      <w:tr w:rsidR="00496DBD" w:rsidRPr="00130F6E" w14:paraId="19E0DF7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2B9E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3B0C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(lacht). Und dann vielleicht auch unwichtig. Sodass ich dann gesehen habe, das </w:t>
            </w:r>
          </w:p>
        </w:tc>
      </w:tr>
      <w:tr w:rsidR="00496DBD" w:rsidRPr="00130F6E" w14:paraId="70F8F9B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99BA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5B4E1" w14:textId="4BBD12C6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meine Minutes doppelt so lang waren wie die von Z (beide lachen). Das will </w:t>
            </w:r>
          </w:p>
        </w:tc>
      </w:tr>
      <w:tr w:rsidR="00496DBD" w:rsidRPr="00130F6E" w14:paraId="1949C28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0195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8622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vielleicht doch keiner lesen. Manchmal ist es vielleicht  / Ich tendiere dazu </w:t>
            </w:r>
          </w:p>
        </w:tc>
      </w:tr>
      <w:tr w:rsidR="00496DBD" w:rsidRPr="00130F6E" w14:paraId="79A5638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807B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CAF1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auch irgendwie den Prozess dahin zu dokumentieren, wo jemand anderer vielleicht </w:t>
            </w:r>
          </w:p>
        </w:tc>
      </w:tr>
      <w:tr w:rsidR="00496DBD" w:rsidRPr="00130F6E" w14:paraId="5922B90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9683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0358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wirklich nur etwas kurz beschreibt und dann die Entscheidung / So:"Und </w:t>
            </w:r>
          </w:p>
        </w:tc>
      </w:tr>
      <w:tr w:rsidR="00496DBD" w:rsidRPr="00130F6E" w14:paraId="5399F54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085A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512A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entschieden wurde dann dieses."  Und ich bin dann jemand der sagt: "Es hat noch </w:t>
            </w:r>
          </w:p>
        </w:tc>
      </w:tr>
      <w:tr w:rsidR="00496DBD" w:rsidRPr="00130F6E" w14:paraId="109C17A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35F6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F347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jemand diese und das gesagt dazu." (lacht)</w:t>
            </w:r>
          </w:p>
        </w:tc>
      </w:tr>
      <w:tr w:rsidR="00496DBD" w:rsidRPr="00130F6E" w14:paraId="5772A54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4A03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3251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[0:38:35.2] BSC: Ja das / Es gibt halt auch unterschiedliche Protokolle. Weil es gibt einmal </w:t>
            </w:r>
          </w:p>
        </w:tc>
      </w:tr>
      <w:tr w:rsidR="00496DBD" w:rsidRPr="00130F6E" w14:paraId="5B580CE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C021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9100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das Entscheidungsprotokoll und dann gibt es das Protokoll, wie sie gesagt haben, </w:t>
            </w:r>
          </w:p>
        </w:tc>
      </w:tr>
      <w:tr w:rsidR="00496DBD" w:rsidRPr="00130F6E" w14:paraId="22251AC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383E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7550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was Sie machen, was so temporär ist und was dann wirklich den Verlauf des Ganzen </w:t>
            </w:r>
          </w:p>
        </w:tc>
      </w:tr>
      <w:tr w:rsidR="00496DBD" w:rsidRPr="00130F6E" w14:paraId="43A2DD5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FF63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66EB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darstellt. Und ja, weil ich hatte da, als ich angefangen habe zu arbeiten, habe </w:t>
            </w:r>
          </w:p>
        </w:tc>
      </w:tr>
      <w:tr w:rsidR="00496DBD" w:rsidRPr="00130F6E" w14:paraId="26ABBCF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2318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35A4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ich das nämlich auch gemacht,  genauso gemacht wie Sie. Erst mal  /  Ich saß die </w:t>
            </w:r>
          </w:p>
        </w:tc>
      </w:tr>
      <w:tr w:rsidR="00496DBD" w:rsidRPr="00130F6E" w14:paraId="7B78982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C779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5AAD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ganze Zeit da und habe dann, habe ganz fleißig mitgetippt und geschrieben, was </w:t>
            </w:r>
          </w:p>
        </w:tc>
      </w:tr>
      <w:tr w:rsidR="00496DBD" w:rsidRPr="00130F6E" w14:paraId="234AD23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309E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EEF9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jetzt so gesagt wurde. Ja, und leider ging das Meeting vier Stunden lang und ich </w:t>
            </w:r>
          </w:p>
        </w:tc>
      </w:tr>
      <w:tr w:rsidR="00496DBD" w:rsidRPr="00130F6E" w14:paraId="3F6006C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0729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7B03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hatte am Ende 18 Seiten. So, 18 Seiten, das ließt sich natürlich dann auch </w:t>
            </w:r>
          </w:p>
        </w:tc>
      </w:tr>
      <w:tr w:rsidR="00496DBD" w:rsidRPr="00130F6E" w14:paraId="35130FD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96C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4F04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keiner durch (lacht) und dann habe ich / Meinte mein Chef, "Nein nein, das </w:t>
            </w:r>
          </w:p>
        </w:tc>
      </w:tr>
      <w:tr w:rsidR="00496DBD" w:rsidRPr="00130F6E" w14:paraId="0F85E99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467F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5C1B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reicht, wenn dass nur so ein Entscheidungsprotokoll ist, wo du einfach nur </w:t>
            </w:r>
          </w:p>
        </w:tc>
      </w:tr>
      <w:tr w:rsidR="00496DBD" w:rsidRPr="00130F6E" w14:paraId="2427A79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F2AB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502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64E5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aufschreibst, sodass sind die wichtigen Entscheidungen, die getroffen worden </w:t>
            </w:r>
          </w:p>
        </w:tc>
      </w:tr>
      <w:tr w:rsidR="00496DBD" w:rsidRPr="00130F6E" w14:paraId="1367700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3F7E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9784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sind, und das waren die Teilnehmer, und das sind die Punkte der Agenda oder so </w:t>
            </w:r>
          </w:p>
        </w:tc>
      </w:tr>
      <w:tr w:rsidR="00496DBD" w:rsidRPr="00130F6E" w14:paraId="7BD5D7A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2175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600B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was in der Art." Und ja, das fand ich aber auch interessant. Und wir hatten </w:t>
            </w:r>
          </w:p>
        </w:tc>
      </w:tr>
      <w:tr w:rsidR="00496DBD" w:rsidRPr="00130F6E" w14:paraId="2D08EC2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EFF7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BD50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jetzt, als wir unsere Alumni-Gruppe gemacht haben / Da hatten wir auch eine ganz </w:t>
            </w:r>
          </w:p>
        </w:tc>
      </w:tr>
      <w:tr w:rsidR="00496DBD" w:rsidRPr="00130F6E" w14:paraId="71661E6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84FE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D886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spezielle Struktur für unsere Meeting Minutes. Das war auch nicht chronologisch, </w:t>
            </w:r>
          </w:p>
        </w:tc>
      </w:tr>
      <w:tr w:rsidR="00496DBD" w:rsidRPr="00130F6E" w14:paraId="38CFF44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9002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6BA2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sondern wir hatten die Agendapunkte und dann  / Ich glaube, was wir dazu </w:t>
            </w:r>
          </w:p>
        </w:tc>
      </w:tr>
      <w:tr w:rsidR="00496DBD" w:rsidRPr="00130F6E" w14:paraId="061F31C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B5C1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830A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entschieden hatten, aber auch immer, wer dafür verantwortlich ist. Das hatten </w:t>
            </w:r>
          </w:p>
        </w:tc>
      </w:tr>
      <w:tr w:rsidR="00496DBD" w:rsidRPr="00130F6E" w14:paraId="169CEB1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5D1E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325C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wir auch immer noch mit eingebunden gehabt.</w:t>
            </w:r>
          </w:p>
        </w:tc>
      </w:tr>
      <w:tr w:rsidR="00496DBD" w:rsidRPr="00130F6E" w14:paraId="05E615D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3496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4379B" w14:textId="0DD5A09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[0:39:52.5]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Das hatten wir jetzt /  Das da eigentlich die Schule, die deutsche, die IGS </w:t>
            </w:r>
          </w:p>
        </w:tc>
      </w:tr>
      <w:tr w:rsidR="00496DBD" w:rsidRPr="00130F6E" w14:paraId="195B196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FCAF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A4FF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Landau hatte/ Im Februar hatten wir jetzt ein Online-Treffen, wo wir auch den, </w:t>
            </w:r>
          </w:p>
        </w:tc>
      </w:tr>
      <w:tr w:rsidR="00496DBD" w:rsidRPr="00130F6E" w14:paraId="1C8E30B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9D69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925D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ja den Online-Unterricht angeschaut haben bzw. das Treffen mit deren aktiven </w:t>
            </w:r>
          </w:p>
        </w:tc>
      </w:tr>
      <w:tr w:rsidR="00496DBD" w:rsidRPr="00130F6E" w14:paraId="18FE608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F43A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43F5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Schülern. Und sie hatten dann ein solches Modell gezeigt. Und das fand ich </w:t>
            </w:r>
          </w:p>
        </w:tc>
      </w:tr>
      <w:tr w:rsidR="00496DBD" w:rsidRPr="00130F6E" w14:paraId="40BC182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A84F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BFB1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unheimlich hilfreich auch. Und das haben die Schüler benutzt. Weil die Schüler </w:t>
            </w:r>
          </w:p>
        </w:tc>
      </w:tr>
      <w:tr w:rsidR="00496DBD" w:rsidRPr="00130F6E" w14:paraId="35F253B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6E9C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4692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auch von diesem Treffen Protokoll gehalten hatten, von den Treffen, die sie </w:t>
            </w:r>
          </w:p>
        </w:tc>
      </w:tr>
      <w:tr w:rsidR="00496DBD" w:rsidRPr="00130F6E" w14:paraId="58461B6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31BF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5270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unter einander und mit einem der Lehrer als Mentor haben. Und  das wurde dann </w:t>
            </w:r>
          </w:p>
        </w:tc>
      </w:tr>
      <w:tr w:rsidR="00496DBD" w:rsidRPr="00130F6E" w14:paraId="354298D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5B6D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495C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richtig schön auf, ja über (unverständlich)  Screen geshared sozusagen. Und für </w:t>
            </w:r>
          </w:p>
        </w:tc>
      </w:tr>
      <w:tr w:rsidR="00496DBD" w:rsidRPr="00130F6E" w14:paraId="3DB11FB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DFD4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AFEE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mich war das natürlich hilfreich und nützlich. Nicht so sehr vielleicht, für die,</w:t>
            </w:r>
          </w:p>
        </w:tc>
      </w:tr>
      <w:tr w:rsidR="00496DBD" w:rsidRPr="00130F6E" w14:paraId="3D8D3D0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B3DE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27FC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 die kein Deutsch verstehen.</w:t>
            </w:r>
          </w:p>
        </w:tc>
      </w:tr>
      <w:tr w:rsidR="00496DBD" w:rsidRPr="00130F6E" w14:paraId="431570B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FF4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E162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[0:40:49.6] BSC: (lacht)</w:t>
            </w:r>
          </w:p>
        </w:tc>
      </w:tr>
      <w:tr w:rsidR="00496DBD" w:rsidRPr="00130F6E" w14:paraId="1B72052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241C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2173C" w14:textId="2802B7E9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[0:40:50.5]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Das (unverständlich) zum Beispiel eine Sache / Ich konnte das jetzt nicht so </w:t>
            </w:r>
          </w:p>
        </w:tc>
      </w:tr>
      <w:tr w:rsidR="00496DBD" w:rsidRPr="00130F6E" w14:paraId="255E65B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C976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8923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nachempfinden, dass diejenigen, die kein Deutsch verstehen jetzt ein bisschen, </w:t>
            </w:r>
          </w:p>
        </w:tc>
      </w:tr>
      <w:tr w:rsidR="00496DBD" w:rsidRPr="00130F6E" w14:paraId="3469376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0A02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DCCD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ich sag mal blöd da sitzen wegen 10 Minuten laufen, wo jemand etwas in Deutsch </w:t>
            </w:r>
          </w:p>
        </w:tc>
      </w:tr>
      <w:tr w:rsidR="00496DBD" w:rsidRPr="00130F6E" w14:paraId="1BBB2FB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FC46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DCC8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bespricht.</w:t>
            </w:r>
          </w:p>
        </w:tc>
      </w:tr>
      <w:tr w:rsidR="00496DBD" w:rsidRPr="00130F6E" w14:paraId="123D883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2DB9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02F9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Das ist dann die Frage, dass die Idee des Projekts war ja in allen Ländern den </w:t>
            </w:r>
          </w:p>
        </w:tc>
      </w:tr>
      <w:tr w:rsidR="00496DBD" w:rsidRPr="00130F6E" w14:paraId="3B71AC6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EBAA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CA13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Unterricht anzuschauen, um zu sehen, inwiefern demokratisch die Erziehung und </w:t>
            </w:r>
          </w:p>
        </w:tc>
      </w:tr>
      <w:tr w:rsidR="00496DBD" w:rsidRPr="00130F6E" w14:paraId="4BA5E39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0853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3BB5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Bildung ist. Also, nicht nur die, ich sag mal, die Inhalte, sondern der Umgang </w:t>
            </w:r>
          </w:p>
        </w:tc>
      </w:tr>
      <w:tr w:rsidR="00496DBD" w:rsidRPr="00130F6E" w14:paraId="5E77A16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84D6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D46F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mit den Schülern. Und um den zu beobachten, inwiefern der demokratisch ist, muss </w:t>
            </w:r>
          </w:p>
        </w:tc>
      </w:tr>
      <w:tr w:rsidR="00496DBD" w:rsidRPr="00130F6E" w14:paraId="08EB48F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7F76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B4EC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man die Sprache vielleicht dann doch verstehen, oder nicht, ja, das ist in </w:t>
            </w:r>
          </w:p>
        </w:tc>
      </w:tr>
      <w:tr w:rsidR="00496DBD" w:rsidRPr="00130F6E" w14:paraId="60BE6AB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B2FE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99AA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Deutschland /</w:t>
            </w:r>
          </w:p>
        </w:tc>
      </w:tr>
      <w:tr w:rsidR="00496DBD" w:rsidRPr="00130F6E" w14:paraId="0FA4FF5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16A0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CEC6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[0:41:40.7] BSC: Ja</w:t>
            </w:r>
          </w:p>
        </w:tc>
      </w:tr>
      <w:tr w:rsidR="00496DBD" w:rsidRPr="00130F6E" w14:paraId="3BC5A10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34AC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855EF" w14:textId="04F11F31" w:rsidR="00496DBD" w:rsidRPr="00130F6E" w:rsidRDefault="00EB7D66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="00B810C9" w:rsidRPr="00130F6E">
              <w:rPr>
                <w:rFonts w:ascii="Arial" w:eastAsia="Arial" w:hAnsi="Arial" w:cs="Arial"/>
                <w:color w:val="000000"/>
              </w:rPr>
              <w:t>:   In Deutschland /</w:t>
            </w:r>
          </w:p>
        </w:tc>
      </w:tr>
      <w:tr w:rsidR="00496DBD" w:rsidRPr="00130F6E" w14:paraId="17390FB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F059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59A30" w14:textId="702D575C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[0:41:41.4]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(unverständlich) so schön beobachten und denjenigen, die es verstehen </w:t>
            </w:r>
          </w:p>
        </w:tc>
      </w:tr>
      <w:tr w:rsidR="00496DBD" w:rsidRPr="00130F6E" w14:paraId="1103B7D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C7EA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395B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konnten (lacht). Die anderen, die kein Deutsch verstanden haben, im kroatischen </w:t>
            </w:r>
          </w:p>
        </w:tc>
      </w:tr>
      <w:tr w:rsidR="00496DBD" w:rsidRPr="00130F6E" w14:paraId="5AB8808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1B28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A36E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Team, haben dann später kommentiert: "Das war schon schwer." Sie konnten damit </w:t>
            </w:r>
          </w:p>
        </w:tc>
      </w:tr>
      <w:tr w:rsidR="00496DBD" w:rsidRPr="00130F6E" w14:paraId="00268E8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686D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FC5D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jetzt nicht viel anfangen.</w:t>
            </w:r>
          </w:p>
        </w:tc>
      </w:tr>
      <w:tr w:rsidR="00496DBD" w:rsidRPr="00130F6E" w14:paraId="64E5863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658F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09F2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[0:41:56.5] BSC: Ja, das stimmt. Ich kann mir halt gut vorstellen, weil wenn ein Lehrer dann </w:t>
            </w:r>
          </w:p>
        </w:tc>
      </w:tr>
      <w:tr w:rsidR="00496DBD" w:rsidRPr="00130F6E" w14:paraId="53B29E6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A9B8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EA3E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jetzt zum Beispiel irgendwie ein  /  Der sagt dann ja, "Wie WIR hier sehen" oder </w:t>
            </w:r>
          </w:p>
        </w:tc>
      </w:tr>
      <w:tr w:rsidR="00496DBD" w:rsidRPr="00130F6E" w14:paraId="641BE92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4765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CD10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so. Und dann zieht der die ja mit rein und sagt anders als / (unverständlich)  </w:t>
            </w:r>
          </w:p>
        </w:tc>
      </w:tr>
      <w:tr w:rsidR="00496DBD" w:rsidRPr="00130F6E" w14:paraId="1962178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DA2A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53D0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bezieht er die Schüler anders mit ein, als wenn er sagt "Ja, ICH denke, das ist </w:t>
            </w:r>
          </w:p>
        </w:tc>
      </w:tr>
      <w:tr w:rsidR="00496DBD" w:rsidRPr="00130F6E" w14:paraId="4F1123A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D202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78C6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so und so." Weil, diejenigen, die Deutsch nicht verstehen, kriegen diese Nuance </w:t>
            </w:r>
          </w:p>
        </w:tc>
      </w:tr>
      <w:tr w:rsidR="00496DBD" w:rsidRPr="00130F6E" w14:paraId="112C6CC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1A34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1739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von "ich" und "wir", kriegen die ja gar nicht mit. Wie denn?</w:t>
            </w:r>
          </w:p>
        </w:tc>
      </w:tr>
      <w:tr w:rsidR="00496DBD" w:rsidRPr="00130F6E" w14:paraId="02088C9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5F11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0228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Und,  ja das stelle ich mir schon schwierig vor, dass dann so zu beurteilen. Auf </w:t>
            </w:r>
          </w:p>
        </w:tc>
      </w:tr>
      <w:tr w:rsidR="00496DBD" w:rsidRPr="00130F6E" w14:paraId="5300E8A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6AC5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E488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jeden Fall.</w:t>
            </w:r>
          </w:p>
        </w:tc>
      </w:tr>
      <w:tr w:rsidR="00496DBD" w:rsidRPr="00130F6E" w14:paraId="37F9D81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A8D2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5473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Gut. Ich glaube / Genau. Wie? / Lassen Sie uns noch mal ganz kurz über die </w:t>
            </w:r>
          </w:p>
        </w:tc>
      </w:tr>
      <w:tr w:rsidR="00496DBD" w:rsidRPr="00130F6E" w14:paraId="1AB7ECB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4567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5876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Medien sprechen, die beim Entscheidungsprozess verwendet werden. Also, Sie haben </w:t>
            </w:r>
          </w:p>
        </w:tc>
      </w:tr>
      <w:tr w:rsidR="00496DBD" w:rsidRPr="00130F6E" w14:paraId="1BC0B4D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0AC6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1D54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ja gesagt, wenn es so um Terminentscheidungen geht, dann ist es ja oft Doodle. </w:t>
            </w:r>
          </w:p>
        </w:tc>
      </w:tr>
      <w:tr w:rsidR="00496DBD" w:rsidRPr="00130F6E" w14:paraId="3ADB7B6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57CC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1E49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Aber ich bin mir ziemlich sicher, dass sie es halt auch schon vorher angemerkt </w:t>
            </w:r>
          </w:p>
        </w:tc>
      </w:tr>
      <w:tr w:rsidR="00496DBD" w:rsidRPr="00130F6E" w14:paraId="379DDE2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AE72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1B15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haben. Es gibt doch auch /  Während den Videokonferenzen nutzen Sie ja auch </w:t>
            </w:r>
          </w:p>
        </w:tc>
      </w:tr>
      <w:tr w:rsidR="00496DBD" w:rsidRPr="00130F6E" w14:paraId="5D0C73D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F6B4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48EF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verschiedene Tools, nicht wahr?</w:t>
            </w:r>
          </w:p>
        </w:tc>
      </w:tr>
      <w:tr w:rsidR="00496DBD" w:rsidRPr="00130F6E" w14:paraId="27341D3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4D34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9176A" w14:textId="62CC6868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[0:42:55.1]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In den Videokonferenzen ja. Etherpads haben wir auch benutzt. Und was denn </w:t>
            </w:r>
          </w:p>
        </w:tc>
      </w:tr>
      <w:tr w:rsidR="00496DBD" w:rsidRPr="00130F6E" w14:paraId="380AA82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0B8E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2DA3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noch ? (unverständlich)  Ja, da war vielleicht noch etwas, aber das war mir dann </w:t>
            </w:r>
          </w:p>
        </w:tc>
      </w:tr>
      <w:tr w:rsidR="00496DBD" w:rsidRPr="00130F6E" w14:paraId="60712BF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1CC2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1511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alles neu / Die Etherpads, die haben mir sehr gut gefallen. Vielleicht war da </w:t>
            </w:r>
          </w:p>
        </w:tc>
      </w:tr>
      <w:tr w:rsidR="00496DBD" w:rsidRPr="00130F6E" w14:paraId="703C4A4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13EC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26F7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auch noch ein Tool, aber das fällt mir jetzt nicht ein.</w:t>
            </w:r>
          </w:p>
        </w:tc>
      </w:tr>
      <w:tr w:rsidR="00496DBD" w:rsidRPr="00130F6E" w14:paraId="1B7A4DD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987C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A304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[0:43:18.5] BSC: Falls es Ihnen es doch noch einfällt, können Sie mir das ja auch noch gerne </w:t>
            </w:r>
          </w:p>
        </w:tc>
      </w:tr>
      <w:tr w:rsidR="00496DBD" w:rsidRPr="00130F6E" w14:paraId="62E82F4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7E56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7724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schreiben. Ja. </w:t>
            </w:r>
          </w:p>
        </w:tc>
      </w:tr>
      <w:tr w:rsidR="00496DBD" w:rsidRPr="00130F6E" w14:paraId="452CD39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A07E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D748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Und wie finden Sie es das Klima in ihrem, also ja in der Projektgruppe, im Team?</w:t>
            </w:r>
          </w:p>
        </w:tc>
      </w:tr>
      <w:tr w:rsidR="00496DBD" w:rsidRPr="00130F6E" w14:paraId="062345B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EEB1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E1FB6" w14:textId="41B6EF3C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[0:43:29.3]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>:   Das Klima?</w:t>
            </w:r>
          </w:p>
        </w:tc>
      </w:tr>
      <w:tr w:rsidR="00496DBD" w:rsidRPr="00130F6E" w14:paraId="1FDA634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7151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1CEE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[0:43:30.3] BSC: Ja.</w:t>
            </w:r>
          </w:p>
        </w:tc>
      </w:tr>
      <w:tr w:rsidR="00496DBD" w:rsidRPr="00130F6E" w14:paraId="295B05E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091D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6904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[0:43:31.3] BSC: ((unverständlich) von der Atmosphäre her?); lacht)</w:t>
            </w:r>
          </w:p>
        </w:tc>
      </w:tr>
      <w:tr w:rsidR="00496DBD" w:rsidRPr="00130F6E" w14:paraId="14949CE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F767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1A35B" w14:textId="265B34AD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[0:43:33.5]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Sehr freundlich, kooperativ, entspannt. Vielleicht bin nur ich es, ich frage </w:t>
            </w:r>
          </w:p>
        </w:tc>
      </w:tr>
      <w:tr w:rsidR="00496DBD" w:rsidRPr="00130F6E" w14:paraId="03AE40D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3D7E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F9E0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mich dann immer / Ich freue mich diese Leute wiederzusehen. (lacht) Immer wieder.</w:t>
            </w:r>
          </w:p>
        </w:tc>
      </w:tr>
      <w:tr w:rsidR="00496DBD" w:rsidRPr="00130F6E" w14:paraId="251F0A4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A713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52CA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 Und ich kann es kaum erwarten, dass wir uns auch wirklich treffen. Und ich habe </w:t>
            </w:r>
          </w:p>
        </w:tc>
      </w:tr>
      <w:tr w:rsidR="00496DBD" w:rsidRPr="00130F6E" w14:paraId="3EE359D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A8A0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E23E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das Gefühl, wir kennen uns alle auch schon sehr lange. Ja, und ich habe das </w:t>
            </w:r>
          </w:p>
        </w:tc>
      </w:tr>
      <w:tr w:rsidR="00496DBD" w:rsidRPr="00130F6E" w14:paraId="59DD552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949B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CEFE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Gefühl, selbst wenn es vom Screen kommt, dass hier irgendwie Gefühle mit dabei </w:t>
            </w:r>
          </w:p>
        </w:tc>
      </w:tr>
      <w:tr w:rsidR="00496DBD" w:rsidRPr="00130F6E" w14:paraId="3486023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79A6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AF28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sind. (lacht)</w:t>
            </w:r>
          </w:p>
        </w:tc>
      </w:tr>
      <w:tr w:rsidR="00496DBD" w:rsidRPr="00130F6E" w14:paraId="7D4CC42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029F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59EE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[0:44:07.4] BSC: Wie schön. Ja.</w:t>
            </w:r>
          </w:p>
        </w:tc>
      </w:tr>
      <w:tr w:rsidR="00496DBD" w:rsidRPr="00130F6E" w14:paraId="1296C66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ED32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77316" w14:textId="7550F9C2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[0:44:09.6]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>:   (unverständlich) Das finde ich positiv.</w:t>
            </w:r>
          </w:p>
        </w:tc>
      </w:tr>
      <w:tr w:rsidR="00496DBD" w:rsidRPr="00130F6E" w14:paraId="2FC88BB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5DB6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E8F3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[0:44:10.4] BSC: Das ist echt toll. Ja, ich bin richtig froh. Also, alle in meinen </w:t>
            </w:r>
          </w:p>
        </w:tc>
      </w:tr>
      <w:tr w:rsidR="00496DBD" w:rsidRPr="00130F6E" w14:paraId="3F1129C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5C74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B8F3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Interviews waren bis jetzt so das viele sehr zufrieden waren und auch sehr </w:t>
            </w:r>
          </w:p>
        </w:tc>
      </w:tr>
      <w:tr w:rsidR="00496DBD" w:rsidRPr="00130F6E" w14:paraId="3CE0B0C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DD05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DF01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glücklich. Aber ich meine, das muss ja nicht sein. Deswegen stelle ich ja diese </w:t>
            </w:r>
          </w:p>
        </w:tc>
      </w:tr>
      <w:tr w:rsidR="00496DBD" w:rsidRPr="00130F6E" w14:paraId="2810A6E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B410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B596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Frage, um dann halt herauszufinden/ Vielleicht gibt es da ja Konkurrenzen oder </w:t>
            </w:r>
          </w:p>
        </w:tc>
      </w:tr>
      <w:tr w:rsidR="00496DBD" w:rsidRPr="00130F6E" w14:paraId="6388B58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0668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B1F9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so. Und so was spielt ja auch mit in eine Entscheidung rein. Weil wenn man sich </w:t>
            </w:r>
          </w:p>
        </w:tc>
      </w:tr>
      <w:tr w:rsidR="00496DBD" w:rsidRPr="00130F6E" w14:paraId="23D95ED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9FB8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335F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/  Wenn man kein gutes Verhältnis hat, dann blocken die vielleicht das, was ich </w:t>
            </w:r>
          </w:p>
        </w:tc>
      </w:tr>
      <w:tr w:rsidR="00496DBD" w:rsidRPr="00130F6E" w14:paraId="03D22D9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7C3A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9D94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vorschlage oder so. Und das ist dann auch spannend sich das anzusehen.</w:t>
            </w:r>
          </w:p>
        </w:tc>
      </w:tr>
      <w:tr w:rsidR="00496DBD" w:rsidRPr="00130F6E" w14:paraId="4A63D93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B28A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2AC9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Und  jetzt lassen Sie uns noch mal einen Blick zurückwerfen. Also, so vom </w:t>
            </w:r>
          </w:p>
        </w:tc>
      </w:tr>
      <w:tr w:rsidR="00496DBD" w:rsidRPr="00130F6E" w14:paraId="7F6AFD6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22F2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8199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Zeitraum von vor der Pandemie. Also, sprich 2019 bis jetzt. Wie hat sich denn </w:t>
            </w:r>
          </w:p>
        </w:tc>
      </w:tr>
      <w:tr w:rsidR="00496DBD" w:rsidRPr="00130F6E" w14:paraId="37AB82A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7B40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159B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der Entscheidungsprozess verändert? Also, Sie können auch gerne noch mal Ihre </w:t>
            </w:r>
          </w:p>
        </w:tc>
      </w:tr>
      <w:tr w:rsidR="00496DBD" w:rsidRPr="00130F6E" w14:paraId="1D62417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0B50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CF43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Zeichnung dazunehmen, wenn Ihnen das hilft. Wie hat sich der </w:t>
            </w:r>
          </w:p>
        </w:tc>
      </w:tr>
      <w:tr w:rsidR="00496DBD" w:rsidRPr="00130F6E" w14:paraId="67701C9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7523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B073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Entscheidungsprozess verändert? Im Homeoffice? Also, von Nicht-Homeoffice zu </w:t>
            </w:r>
          </w:p>
        </w:tc>
      </w:tr>
      <w:tr w:rsidR="00496DBD" w:rsidRPr="00130F6E" w14:paraId="52C55E8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6EB9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89B9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Homeoffice. Was ist anders?</w:t>
            </w:r>
          </w:p>
        </w:tc>
      </w:tr>
      <w:tr w:rsidR="00496DBD" w:rsidRPr="00130F6E" w14:paraId="230B3A3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8FC4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2D3FC" w14:textId="61A9A55F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[0:45:07.1]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Na ja, eigentlich dadurch, dass wir / Fast nicht so viel. Ich würde nur </w:t>
            </w:r>
          </w:p>
        </w:tc>
      </w:tr>
      <w:tr w:rsidR="00496DBD" w:rsidRPr="00130F6E" w14:paraId="13E14DF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46D3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F147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sagen, dass Deutschland eine viel größere Rolle noch hat. Aber dadurch, dass wir </w:t>
            </w:r>
          </w:p>
        </w:tc>
      </w:tr>
      <w:tr w:rsidR="00496DBD" w:rsidRPr="00130F6E" w14:paraId="671E8F1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899D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2A98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uns ohnehin nur einmal hätten treffen können. Ich meine, ja nicht hätten. Wir </w:t>
            </w:r>
          </w:p>
        </w:tc>
      </w:tr>
      <w:tr w:rsidR="00496DBD" w:rsidRPr="00130F6E" w14:paraId="5BA0D66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4202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3286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hätten uns oft treffen können. Die Entscheidung ist dann gefallen, irgendwie </w:t>
            </w:r>
          </w:p>
        </w:tc>
      </w:tr>
      <w:tr w:rsidR="00496DBD" w:rsidRPr="00130F6E" w14:paraId="7B2EFB0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DD3A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CB9C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auch um zu sparen, um Zeit zu sparen und auch Mittel zu sparen, die wir anders </w:t>
            </w:r>
          </w:p>
        </w:tc>
      </w:tr>
      <w:tr w:rsidR="00496DBD" w:rsidRPr="00130F6E" w14:paraId="3C91F27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1142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0246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verwenden mussten. Haben wird dann bzw. hatten Deutschland eine sehr gute </w:t>
            </w:r>
          </w:p>
        </w:tc>
      </w:tr>
      <w:tr w:rsidR="00496DBD" w:rsidRPr="00130F6E" w14:paraId="31C9619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E9D2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00C0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Entscheidung, sehr gut vorgeschlagen, was wir dann auch angenommen haben. Dass </w:t>
            </w:r>
          </w:p>
        </w:tc>
      </w:tr>
      <w:tr w:rsidR="00496DBD" w:rsidRPr="00130F6E" w14:paraId="7B77373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1FF4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A1DD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wir die Steering Group Meetings dranhängen an die anderen geplanten Meetings. Na </w:t>
            </w:r>
          </w:p>
        </w:tc>
      </w:tr>
      <w:tr w:rsidR="00496DBD" w:rsidRPr="00130F6E" w14:paraId="1844345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E13B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7527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ja, eigentlich auch vorher, bevor wir uns dann getroffen haben, ging das, </w:t>
            </w:r>
          </w:p>
        </w:tc>
      </w:tr>
      <w:tr w:rsidR="00496DBD" w:rsidRPr="00130F6E" w14:paraId="59DD93A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7D60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A92C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verlief das so wie auf meiner Zeichnung, bevor wir uns dann wirklich in </w:t>
            </w:r>
          </w:p>
        </w:tc>
      </w:tr>
      <w:tr w:rsidR="00496DBD" w:rsidRPr="00130F6E" w14:paraId="16B23CF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6C38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761D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Deutschland uns dann getroffen hatten. Und auch nachdem wir uns getroffen hatten </w:t>
            </w:r>
          </w:p>
        </w:tc>
      </w:tr>
      <w:tr w:rsidR="00496DBD" w:rsidRPr="00130F6E" w14:paraId="24D62A8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AB0B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A518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/ Vielleicht wurde der (...) Es wurde alles ein bisschen hinausgezögert, weil </w:t>
            </w:r>
          </w:p>
        </w:tc>
      </w:tr>
      <w:tr w:rsidR="00496DBD" w:rsidRPr="00130F6E" w14:paraId="4387089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9E39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C14C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wir mit der neuen Situation alle auskommen mussten, irgendwie uns arrangieren. </w:t>
            </w:r>
          </w:p>
        </w:tc>
      </w:tr>
      <w:tr w:rsidR="00496DBD" w:rsidRPr="00130F6E" w14:paraId="0834233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155F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B6E5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Ich meine auch einfach in unserem Privatleben und unserem sonstigen Berufen, </w:t>
            </w:r>
          </w:p>
        </w:tc>
      </w:tr>
      <w:tr w:rsidR="00496DBD" w:rsidRPr="00130F6E" w14:paraId="05129DB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7F69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C7B4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einfach auch zu Hause. Sodass dann, ich würde mal sagen, akzeptiert wurde, von </w:t>
            </w:r>
          </w:p>
        </w:tc>
      </w:tr>
      <w:tr w:rsidR="00496DBD" w:rsidRPr="00130F6E" w14:paraId="74C16CB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8B15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95F1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allen, wenn nicht sofort reagiert wurde oder wenn alles nicht so schnell lief. </w:t>
            </w:r>
          </w:p>
        </w:tc>
      </w:tr>
      <w:tr w:rsidR="00496DBD" w:rsidRPr="00130F6E" w14:paraId="3857AD2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56CC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AA0C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Ich glaube, es wurde alles ein bisschen verlangsamt, zwar leider, aber / Denn </w:t>
            </w:r>
          </w:p>
        </w:tc>
      </w:tr>
      <w:tr w:rsidR="00496DBD" w:rsidRPr="00130F6E" w14:paraId="4790992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A21A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A133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sonst hätten wir eine ganz andere Dynamik gehabt.</w:t>
            </w:r>
          </w:p>
        </w:tc>
      </w:tr>
      <w:tr w:rsidR="00496DBD" w:rsidRPr="00130F6E" w14:paraId="243CA76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1058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EC08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[0:47:01.9] BSC: Ja.</w:t>
            </w:r>
          </w:p>
        </w:tc>
      </w:tr>
      <w:tr w:rsidR="00496DBD" w:rsidRPr="00130F6E" w14:paraId="4E01C8E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EE24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B78AF" w14:textId="01A8F454" w:rsidR="00496DBD" w:rsidRPr="00130F6E" w:rsidRDefault="00EB7D66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="00B810C9" w:rsidRPr="00130F6E">
              <w:rPr>
                <w:rFonts w:ascii="Arial" w:eastAsia="Arial" w:hAnsi="Arial" w:cs="Arial"/>
                <w:color w:val="000000"/>
              </w:rPr>
              <w:t>:   Der Treffen</w:t>
            </w:r>
          </w:p>
        </w:tc>
      </w:tr>
      <w:tr w:rsidR="00496DBD" w:rsidRPr="00130F6E" w14:paraId="6C383E7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6604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93DE4" w14:textId="48DBE844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[0:47:02.7]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Wir hätten uns viel öfter getroffen. Und so verliefen dann einige MONATE, </w:t>
            </w:r>
          </w:p>
        </w:tc>
      </w:tr>
      <w:tr w:rsidR="00496DBD" w:rsidRPr="00130F6E" w14:paraId="4FF42F1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0ADE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C2E9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bevor wir uns dann irgendwie / Also, wo das Projekt zwar nicht stillstand, aber </w:t>
            </w:r>
          </w:p>
        </w:tc>
      </w:tr>
      <w:tr w:rsidR="00496DBD" w:rsidRPr="00130F6E" w14:paraId="6170AAD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0910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982E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vielleicht in einem Land, hier in Kroatien zum Beispiel das Gefühl hatte: Ich </w:t>
            </w:r>
          </w:p>
        </w:tc>
      </w:tr>
      <w:tr w:rsidR="00496DBD" w:rsidRPr="00130F6E" w14:paraId="6E02A66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6034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844C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weiß jetzt nicht, was passiert. Also (unverständlich) wurde das Projekt </w:t>
            </w:r>
          </w:p>
        </w:tc>
      </w:tr>
      <w:tr w:rsidR="00496DBD" w:rsidRPr="00130F6E" w14:paraId="0364E58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5EA9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6BAB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vielleicht auch vergisst. Ich meine auch schon noch, man ist daran beteiligt, </w:t>
            </w:r>
          </w:p>
        </w:tc>
      </w:tr>
      <w:tr w:rsidR="00496DBD" w:rsidRPr="00130F6E" w14:paraId="5DE9743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7367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1C18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man hat irgendwann ein Datum. Aber, ja / Also, diese Dynamik die Zeit würde ich </w:t>
            </w:r>
          </w:p>
        </w:tc>
      </w:tr>
      <w:tr w:rsidR="00496DBD" w:rsidRPr="00130F6E" w14:paraId="3C81D3D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D241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EA80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mal sagen. Sonst verlief es doch eigentlich alles </w:t>
            </w:r>
          </w:p>
        </w:tc>
      </w:tr>
      <w:tr w:rsidR="00496DBD" w:rsidRPr="00130F6E" w14:paraId="447BC06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7AB4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29F0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[0:47:37.4] BSC: Ja</w:t>
            </w:r>
          </w:p>
        </w:tc>
      </w:tr>
      <w:tr w:rsidR="00496DBD" w:rsidRPr="00130F6E" w14:paraId="713648C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05E9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8E140" w14:textId="06F2D8E5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[0:47:38.9]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>:    (unverständlich) gleich.</w:t>
            </w:r>
          </w:p>
        </w:tc>
      </w:tr>
      <w:tr w:rsidR="00496DBD" w:rsidRPr="00130F6E" w14:paraId="759BEBF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24C1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CD8F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[0:47:39.8] BSC: Okay. Man könnte ja jetzt annehmen dadurch, dass jetzt alles so online ist, </w:t>
            </w:r>
          </w:p>
        </w:tc>
      </w:tr>
      <w:tr w:rsidR="00496DBD" w:rsidRPr="00130F6E" w14:paraId="7D6869B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969E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1B6A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das man sich jetzt öfter trifft, weil man hat ja keine Fahrtkosten, man hat </w:t>
            </w:r>
          </w:p>
        </w:tc>
      </w:tr>
      <w:tr w:rsidR="00496DBD" w:rsidRPr="00130F6E" w14:paraId="172F917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BD3B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6E01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nicht die lange Anreisezeit. Aber das ist gar nicht so der Fall oder bei Ihrem </w:t>
            </w:r>
          </w:p>
        </w:tc>
      </w:tr>
      <w:tr w:rsidR="00496DBD" w:rsidRPr="00130F6E" w14:paraId="346CD03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B9A0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FFF2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Projekt?</w:t>
            </w:r>
          </w:p>
        </w:tc>
      </w:tr>
      <w:tr w:rsidR="00496DBD" w:rsidRPr="00130F6E" w14:paraId="556D81F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BAAC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3C9B2" w14:textId="59F6D4D0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[0:47:53.1]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Nein. Eigentlich nicht. Woran das liegt wenn ich jetzt überlege  /  </w:t>
            </w:r>
          </w:p>
        </w:tc>
      </w:tr>
      <w:tr w:rsidR="00496DBD" w:rsidRPr="00130F6E" w14:paraId="7AC4F35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095F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5CA0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Vielleicht sind die Leute / Weil wir alle ohnehin vor unseren Computern hocken </w:t>
            </w:r>
          </w:p>
        </w:tc>
      </w:tr>
      <w:tr w:rsidR="00496DBD" w:rsidRPr="00130F6E" w14:paraId="3B98244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9422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BA65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mit allen andere Dingen, die wir machen müssen auch ein bisschen müde davor. Und </w:t>
            </w:r>
          </w:p>
        </w:tc>
      </w:tr>
      <w:tr w:rsidR="00496DBD" w:rsidRPr="00130F6E" w14:paraId="00FCEA7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584A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DC22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weil die Treffen dann auch, relativ zeitintensiv sind. Vielleicht hätte man sie </w:t>
            </w:r>
          </w:p>
        </w:tc>
      </w:tr>
      <w:tr w:rsidR="00496DBD" w:rsidRPr="00130F6E" w14:paraId="03075D1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CA55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FAB9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auch öfter aber kürzer haben könnten. Aus seitens des kroatischen Team der </w:t>
            </w:r>
          </w:p>
        </w:tc>
      </w:tr>
      <w:tr w:rsidR="00496DBD" w:rsidRPr="00130F6E" w14:paraId="6394844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A3B2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C292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(Schüler?), der Schule bzw. der Lehrer wurde da zum Beispiel kommentiert. "Oh, </w:t>
            </w:r>
          </w:p>
        </w:tc>
      </w:tr>
      <w:tr w:rsidR="00496DBD" w:rsidRPr="00130F6E" w14:paraId="4E4FC49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47FF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E52E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das war mir zu wenig strukturiert das Treffen. Das / Unsere letztes Treffen, das </w:t>
            </w:r>
          </w:p>
        </w:tc>
      </w:tr>
      <w:tr w:rsidR="00496DBD" w:rsidRPr="00130F6E" w14:paraId="127A166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55F5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79D4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hätte besser strukturiert sein können." Vielleicht weil es Lehrer sind, die in </w:t>
            </w:r>
          </w:p>
        </w:tc>
      </w:tr>
      <w:tr w:rsidR="00496DBD" w:rsidRPr="00130F6E" w14:paraId="6C4EA1D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AEE5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6A04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Kroatien so sind, dass sie eine festere Struktur brauchen und wollen. Und wenn </w:t>
            </w:r>
          </w:p>
        </w:tc>
      </w:tr>
      <w:tr w:rsidR="00496DBD" w:rsidRPr="00130F6E" w14:paraId="61D0F63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4D41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81A9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man dann vorschlagen würde treffen wir uns doch/ Wollen wir uns noch mal </w:t>
            </w:r>
          </w:p>
        </w:tc>
      </w:tr>
      <w:tr w:rsidR="00496DBD" w:rsidRPr="00130F6E" w14:paraId="09BEB4D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249E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A56B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treffen? Dass sie dann vielleicht sagen: "Nicht nötig."</w:t>
            </w:r>
          </w:p>
        </w:tc>
      </w:tr>
      <w:tr w:rsidR="00496DBD" w:rsidRPr="00130F6E" w14:paraId="5950195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C01E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0FEE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Das war jetzt vielleicht zum Beispiel eine Frage zuletzt. Beim letzten Treffen, </w:t>
            </w:r>
          </w:p>
        </w:tc>
      </w:tr>
      <w:tr w:rsidR="00496DBD" w:rsidRPr="00130F6E" w14:paraId="1E28583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82F1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43A9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beim letzten KURZEN Online-Treffen mit den Projekten, wo nicht alle dabei sind. </w:t>
            </w:r>
          </w:p>
        </w:tc>
      </w:tr>
      <w:tr w:rsidR="00496DBD" w:rsidRPr="00130F6E" w14:paraId="64EDBD2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E34D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EE32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Finnland ist zum Beispiel nicht dabei. Dann war die Frage, wie machen wir das </w:t>
            </w:r>
          </w:p>
        </w:tc>
      </w:tr>
      <w:tr w:rsidR="00496DBD" w:rsidRPr="00130F6E" w14:paraId="73D5F98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DE3B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5FB4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jetzt weiter? Wollen wir uns noch einmal treffen oder wollt ihr euch </w:t>
            </w:r>
          </w:p>
        </w:tc>
      </w:tr>
      <w:tr w:rsidR="00496DBD" w:rsidRPr="00130F6E" w14:paraId="0FE0E4A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1CFE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1F5D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untereinander ja besprechen?</w:t>
            </w:r>
          </w:p>
        </w:tc>
      </w:tr>
      <w:tr w:rsidR="00496DBD" w:rsidRPr="00130F6E" w14:paraId="69E276E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02F9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E565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Dann die Deutschen und Kroatien, die eigentlich auch / Also, die deutsche Schule </w:t>
            </w:r>
          </w:p>
        </w:tc>
      </w:tr>
      <w:tr w:rsidR="00496DBD" w:rsidRPr="00130F6E" w14:paraId="703AE55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88A6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38A3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und Kroatien, die zusammenarbeiten werden, irgendwie, was sich so herausgestellt </w:t>
            </w:r>
          </w:p>
        </w:tc>
      </w:tr>
      <w:tr w:rsidR="00496DBD" w:rsidRPr="00130F6E" w14:paraId="01EE6CB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CB6F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2CC9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hat. Wir haben gesagt: "Nicht nötig, dass Deutschland noch mal so ein Treffen </w:t>
            </w:r>
          </w:p>
        </w:tc>
      </w:tr>
      <w:tr w:rsidR="00496DBD" w:rsidRPr="00130F6E" w14:paraId="5DC25DA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D1EA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E417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organisiert. Wir besprechen uns so. Und wir treffen uns dann individuell." Und </w:t>
            </w:r>
          </w:p>
        </w:tc>
      </w:tr>
      <w:tr w:rsidR="00496DBD" w:rsidRPr="00130F6E" w14:paraId="0BBCDFE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0A1D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CDC5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Spanien glaube ich hat gesagt: "Ja, schon gerne." (lacht) und ich glaube da hat </w:t>
            </w:r>
          </w:p>
        </w:tc>
      </w:tr>
      <w:tr w:rsidR="00496DBD" w:rsidRPr="00130F6E" w14:paraId="7DE3C09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6578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932E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sich jetzt  /  Ich habe die Minutes da noch nicht. Ich glaube, da weiß ich jetzt </w:t>
            </w:r>
          </w:p>
        </w:tc>
      </w:tr>
      <w:tr w:rsidR="00496DBD" w:rsidRPr="00130F6E" w14:paraId="1604FC5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FF21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72DC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gar nicht, was dann zuletzt entschieden wurde. Vielleicht wird es einfach noch </w:t>
            </w:r>
          </w:p>
        </w:tc>
      </w:tr>
      <w:tr w:rsidR="00496DBD" w:rsidRPr="00130F6E" w14:paraId="184445F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0B08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1039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mal angeboten. Wollen wir uns treffen oder nicht?</w:t>
            </w:r>
          </w:p>
        </w:tc>
      </w:tr>
      <w:tr w:rsidR="00496DBD" w:rsidRPr="00130F6E" w14:paraId="0641EBF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D342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7909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Meine Einschätzung war, dass die deutschen Schüler und die kroatischen Schüler </w:t>
            </w:r>
          </w:p>
        </w:tc>
      </w:tr>
      <w:tr w:rsidR="00496DBD" w:rsidRPr="00130F6E" w14:paraId="3F4CD64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500D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D5FB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gemeint haben:  "Nicht nötig, wir machen das schon so."  Und die Schüler die </w:t>
            </w:r>
          </w:p>
        </w:tc>
      </w:tr>
      <w:tr w:rsidR="00496DBD" w:rsidRPr="00130F6E" w14:paraId="5387E86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4440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152F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benutzten dann noch mal andere Social Networks, wie Instagram, und was weiß ich </w:t>
            </w:r>
          </w:p>
        </w:tc>
      </w:tr>
      <w:tr w:rsidR="00496DBD" w:rsidRPr="00130F6E" w14:paraId="111658A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C9EA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E31B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um sich zu treffen.</w:t>
            </w:r>
          </w:p>
        </w:tc>
      </w:tr>
      <w:tr w:rsidR="00496DBD" w:rsidRPr="00130F6E" w14:paraId="1A0777C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2EAD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7DF2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[0:50:14.0] BSC: (lacht) Die Jugend von heute. (lacht)</w:t>
            </w:r>
          </w:p>
        </w:tc>
      </w:tr>
      <w:tr w:rsidR="00496DBD" w:rsidRPr="00130F6E" w14:paraId="6241DA2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A42F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7D060" w14:textId="0CC97EDA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[0:50:16.8]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(unverständlich) WhatsApp Gruppe. Ja, ich gar ja nicht, ob man das über </w:t>
            </w:r>
          </w:p>
        </w:tc>
      </w:tr>
      <w:tr w:rsidR="00496DBD" w:rsidRPr="00130F6E" w14:paraId="23231B4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9E32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C2DB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Instagram kann ehrlich. Aber ich weiß, dass sie Ihre Instagram-Daten </w:t>
            </w:r>
          </w:p>
        </w:tc>
      </w:tr>
      <w:tr w:rsidR="00496DBD" w:rsidRPr="00130F6E" w14:paraId="783D017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948A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4354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ausgetauscht haben.</w:t>
            </w:r>
          </w:p>
        </w:tc>
      </w:tr>
      <w:tr w:rsidR="00496DBD" w:rsidRPr="00130F6E" w14:paraId="4802436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E2B3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DAA7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[0:50:25.2] BSC: Ja, heutzutage, gibt man doch nicht mehr seine Handynummer weiter sondern </w:t>
            </w:r>
          </w:p>
        </w:tc>
      </w:tr>
      <w:tr w:rsidR="00496DBD" w:rsidRPr="00130F6E" w14:paraId="1223EA1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0463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1B11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seinen Instagram-Account. Zumindest ist das bei meiner Schwester so (lachen). </w:t>
            </w:r>
          </w:p>
        </w:tc>
      </w:tr>
      <w:tr w:rsidR="00496DBD" w:rsidRPr="00130F6E" w14:paraId="06B6A49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9592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E790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Die tauschen noch nicht mal mehr die Nummern. Das ist so richtig lustig (lachen)</w:t>
            </w:r>
          </w:p>
        </w:tc>
      </w:tr>
      <w:tr w:rsidR="00496DBD" w:rsidRPr="00130F6E" w14:paraId="0C4A44F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4150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7C34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Ja, okay und jetzt zum Entscheidungsprozess gibt es irgendetwas, was Sie ja, </w:t>
            </w:r>
          </w:p>
        </w:tc>
      </w:tr>
      <w:tr w:rsidR="00496DBD" w:rsidRPr="00130F6E" w14:paraId="1062738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3B17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BC28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besonders schwierig finden? Oder ja, WAS Sie als schwierig empfinden?</w:t>
            </w:r>
          </w:p>
        </w:tc>
      </w:tr>
      <w:tr w:rsidR="00496DBD" w:rsidRPr="00130F6E" w14:paraId="2CBF0FC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7152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25BF8" w14:textId="04AD2DB6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[0:50:54.4]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>:   Schwierig im Entscheidungsprozess?</w:t>
            </w:r>
          </w:p>
        </w:tc>
      </w:tr>
      <w:tr w:rsidR="00496DBD" w:rsidRPr="00130F6E" w14:paraId="412B29C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D71E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87E1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[0:50:57.1] BSC: Hmhm (bejahend).</w:t>
            </w:r>
          </w:p>
        </w:tc>
      </w:tr>
      <w:tr w:rsidR="00496DBD" w:rsidRPr="00130F6E" w14:paraId="62A18B1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D975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30632" w14:textId="02689088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[0:51:08.9]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 (...) Ja. (...) Mir fällt jetzt nichts ein, weil ich das Gefühl habe, dass </w:t>
            </w:r>
          </w:p>
        </w:tc>
      </w:tr>
      <w:tr w:rsidR="00496DBD" w:rsidRPr="00130F6E" w14:paraId="531DEF6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21D3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8A13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wir wirklich so kooperativ sind alle und dass dieser Prozess so geschmeidig </w:t>
            </w:r>
          </w:p>
        </w:tc>
      </w:tr>
      <w:tr w:rsidR="00496DBD" w:rsidRPr="00130F6E" w14:paraId="2681F8D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6519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5859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abläuft</w:t>
            </w:r>
          </w:p>
        </w:tc>
      </w:tr>
      <w:tr w:rsidR="00496DBD" w:rsidRPr="00130F6E" w14:paraId="40BAAB7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4694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6ED4E" w14:textId="640D2C5C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[0:51:19.6]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>:   Irgendwie</w:t>
            </w:r>
          </w:p>
        </w:tc>
      </w:tr>
      <w:tr w:rsidR="00496DBD" w:rsidRPr="00130F6E" w14:paraId="4E082DC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1D8D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78DC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BSC: Ah!</w:t>
            </w:r>
          </w:p>
        </w:tc>
      </w:tr>
      <w:tr w:rsidR="00496DBD" w:rsidRPr="00130F6E" w14:paraId="33CE5E9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0A3C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8C30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[0:51:20.2] BSC: Okay, dann  / Ja, ich werfe jetzt mal rein. Was ist denn mit der </w:t>
            </w:r>
          </w:p>
        </w:tc>
      </w:tr>
      <w:tr w:rsidR="00496DBD" w:rsidRPr="00130F6E" w14:paraId="40D92E0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FEDE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5592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Internetverbindung? Ist das? / Manchmal hat man ja, dass es irgendwie komplett </w:t>
            </w:r>
          </w:p>
        </w:tc>
      </w:tr>
      <w:tr w:rsidR="00496DBD" w:rsidRPr="00130F6E" w14:paraId="6D8A0D5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7200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383F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ausfällt oder, ja man den anderen gar nicht so gut hört oder solche Geschichten. </w:t>
            </w:r>
          </w:p>
        </w:tc>
      </w:tr>
      <w:tr w:rsidR="00496DBD" w:rsidRPr="00130F6E" w14:paraId="52A9C23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DC8E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1EE8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Ist das schwierig dann?</w:t>
            </w:r>
          </w:p>
        </w:tc>
      </w:tr>
      <w:tr w:rsidR="00496DBD" w:rsidRPr="00130F6E" w14:paraId="37D83C8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C586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91A07" w14:textId="04B8C9C3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[0:51:37.6]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Ja, das hatten wir einmal stimmt. Einmal hatten wir das in einer Plattform. </w:t>
            </w:r>
          </w:p>
        </w:tc>
      </w:tr>
      <w:tr w:rsidR="00496DBD" w:rsidRPr="00130F6E" w14:paraId="1854FA2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6296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E6C7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Das war / Irgendwie waren wir alle / Hatten wir alle Zoom bzw. alle / Ich glaube,</w:t>
            </w:r>
          </w:p>
        </w:tc>
      </w:tr>
      <w:tr w:rsidR="00496DBD" w:rsidRPr="00130F6E" w14:paraId="13D2609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DCF5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6F06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 es hatten zwei wenigstens Partner auch Zoom vorgeschlagen, aber Deutschland </w:t>
            </w:r>
          </w:p>
        </w:tc>
      </w:tr>
      <w:tr w:rsidR="00496DBD" w:rsidRPr="00130F6E" w14:paraId="2EA14BD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F3B6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7602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wollte / Irgendwie Zoom ging nicht. Auch Zoom wie Google gegenüber ist man auch </w:t>
            </w:r>
          </w:p>
        </w:tc>
      </w:tr>
      <w:tr w:rsidR="00496DBD" w:rsidRPr="00130F6E" w14:paraId="14509C9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6E7A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27B4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ein bisschen skeptisch wohl.</w:t>
            </w:r>
          </w:p>
        </w:tc>
      </w:tr>
      <w:tr w:rsidR="00496DBD" w:rsidRPr="00130F6E" w14:paraId="7F7EB9C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3934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72AB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[0:52:01.3] BSC: Ja</w:t>
            </w:r>
          </w:p>
        </w:tc>
      </w:tr>
      <w:tr w:rsidR="00496DBD" w:rsidRPr="00130F6E" w14:paraId="50C404C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9AE2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BFF09" w14:textId="4D65E49C" w:rsidR="00496DBD" w:rsidRPr="00130F6E" w:rsidRDefault="00EB7D66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="00B810C9" w:rsidRPr="00130F6E">
              <w:rPr>
                <w:rFonts w:ascii="Arial" w:eastAsia="Arial" w:hAnsi="Arial" w:cs="Arial"/>
                <w:color w:val="000000"/>
              </w:rPr>
              <w:t>:   Da</w:t>
            </w:r>
          </w:p>
        </w:tc>
      </w:tr>
      <w:tr w:rsidR="00496DBD" w:rsidRPr="00130F6E" w14:paraId="159E4C4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8916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FC67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[0:52:02.8] BSC: Ja, ist man. Ja wegen  (unverständlich) Alles hat mit Datenschutz und </w:t>
            </w:r>
          </w:p>
        </w:tc>
      </w:tr>
      <w:tr w:rsidR="00496DBD" w:rsidRPr="00130F6E" w14:paraId="400840E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01EE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F1E3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hacken so zu tun. Ja. (lacht)</w:t>
            </w:r>
          </w:p>
        </w:tc>
      </w:tr>
      <w:tr w:rsidR="00496DBD" w:rsidRPr="00130F6E" w14:paraId="26192B0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F055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B794C" w14:textId="7513A869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[0:52:09.3]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Ja, Kroatien ist so Datenschutz keine so große Geschichte. Es ist nur so auf </w:t>
            </w:r>
          </w:p>
        </w:tc>
      </w:tr>
      <w:tr w:rsidR="00496DBD" w:rsidRPr="00130F6E" w14:paraId="765B0BC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4A44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E1CF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dem Papier. Aber es ist so vieles in Kroatien nur auf dem Papier.</w:t>
            </w:r>
          </w:p>
        </w:tc>
      </w:tr>
      <w:tr w:rsidR="00496DBD" w:rsidRPr="00130F6E" w14:paraId="1DFF163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F7A0E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A3DB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[0:52:16.3] BSC: (lacht)</w:t>
            </w:r>
          </w:p>
        </w:tc>
      </w:tr>
      <w:tr w:rsidR="00496DBD" w:rsidRPr="00130F6E" w14:paraId="7C912BC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2EE7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2A8C4" w14:textId="7E346FBC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[0:52:17.2]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Und dann, dann war es dieses Webex-Meetings, aber irgendwie funktionierte </w:t>
            </w:r>
          </w:p>
        </w:tc>
      </w:tr>
      <w:tr w:rsidR="00496DBD" w:rsidRPr="00130F6E" w14:paraId="3741DEF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8B96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D44B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das nicht man hörte niemanden.</w:t>
            </w:r>
          </w:p>
        </w:tc>
      </w:tr>
      <w:tr w:rsidR="00496DBD" w:rsidRPr="00130F6E" w14:paraId="6BCED53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3BCA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9A72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[0:52:24.6] BSC: Schade.</w:t>
            </w:r>
          </w:p>
        </w:tc>
      </w:tr>
      <w:tr w:rsidR="00496DBD" w:rsidRPr="00130F6E" w14:paraId="14B0E1B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597F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38638" w14:textId="30D8648F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[0:52:25.8]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So ein bisschen nervig. Und dann ja, wurde einfach  /  Dann waren wir auch </w:t>
            </w:r>
          </w:p>
        </w:tc>
      </w:tr>
      <w:tr w:rsidR="00496DBD" w:rsidRPr="00130F6E" w14:paraId="0727B42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F2AD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BC816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im Big Blue Button. Und zuletzt sind wir dann auf Zoom umgestiegen, weil das </w:t>
            </w:r>
          </w:p>
        </w:tc>
      </w:tr>
      <w:tr w:rsidR="00496DBD" w:rsidRPr="00130F6E" w14:paraId="4A12333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6426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E899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sich dann irgendwie als das Beste gezeigt hat. Ich meine / Wie soll ich sagen? </w:t>
            </w:r>
          </w:p>
        </w:tc>
      </w:tr>
      <w:tr w:rsidR="00496DBD" w:rsidRPr="00130F6E" w14:paraId="78CEBD1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37D0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04A4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Einfach die Erfahrung hat uns dann gelehrt, wir müssen das beste daraus machen.</w:t>
            </w:r>
          </w:p>
        </w:tc>
      </w:tr>
      <w:tr w:rsidR="00496DBD" w:rsidRPr="00130F6E" w14:paraId="682F367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81A4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40AC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[0:52:49.5] BSC: Ja</w:t>
            </w:r>
          </w:p>
        </w:tc>
      </w:tr>
      <w:tr w:rsidR="00496DBD" w:rsidRPr="00130F6E" w14:paraId="7D8CD73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A0EF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DAE85" w14:textId="44A708C5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[0:52:50.4]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Wir müssen eine gute Verbindung haben, sonst klappt da nicht wirklich. Es </w:t>
            </w:r>
          </w:p>
        </w:tc>
      </w:tr>
      <w:tr w:rsidR="00496DBD" w:rsidRPr="00130F6E" w14:paraId="187848B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8597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C8B4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war schon/ Ein Treffen, das wir hatten, wo die Verbindung so schlecht war, wo </w:t>
            </w:r>
          </w:p>
        </w:tc>
      </w:tr>
      <w:tr w:rsidR="00496DBD" w:rsidRPr="00130F6E" w14:paraId="72FBB89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9414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9591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man kaum was gehört hat oder selber irgendwie immer diese Verbindung so gestockt </w:t>
            </w:r>
          </w:p>
        </w:tc>
      </w:tr>
      <w:tr w:rsidR="00496DBD" w:rsidRPr="00130F6E" w14:paraId="65F8DCE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4A47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7209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hat.</w:t>
            </w:r>
          </w:p>
        </w:tc>
      </w:tr>
      <w:tr w:rsidR="00496DBD" w:rsidRPr="00130F6E" w14:paraId="6E64252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034C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6B25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[0:53:06.9] BSC: Boa, das ist so anstrengend.</w:t>
            </w:r>
          </w:p>
        </w:tc>
      </w:tr>
      <w:tr w:rsidR="00496DBD" w:rsidRPr="00130F6E" w14:paraId="0AACB45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1D41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2FDBA" w14:textId="75126228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[0:53:08.7]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>:   Nervig.</w:t>
            </w:r>
          </w:p>
        </w:tc>
      </w:tr>
      <w:tr w:rsidR="00496DBD" w:rsidRPr="00130F6E" w14:paraId="4738501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E68E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B722F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[0:53:10.9] BSC: Ja, ich stelle mir das auch echt einfach nur schwierig vor. Und gibt es </w:t>
            </w:r>
          </w:p>
        </w:tc>
      </w:tr>
      <w:tr w:rsidR="00496DBD" w:rsidRPr="00130F6E" w14:paraId="6F90996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6369C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9E2D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irgendetwas, was Sie an Ihrem Entscheidungsprozess ändern oder verbessern </w:t>
            </w:r>
          </w:p>
        </w:tc>
      </w:tr>
      <w:tr w:rsidR="00496DBD" w:rsidRPr="00130F6E" w14:paraId="0951BF7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A57A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10A3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würden?</w:t>
            </w:r>
          </w:p>
        </w:tc>
      </w:tr>
      <w:tr w:rsidR="00496DBD" w:rsidRPr="00130F6E" w14:paraId="55636BE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A154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E828F" w14:textId="5B675A41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[0:53:21.1] </w:t>
            </w:r>
            <w:r w:rsidR="00EB7D66" w:rsidRPr="00130F6E">
              <w:rPr>
                <w:rFonts w:ascii="Arial" w:eastAsia="Arial" w:hAnsi="Arial" w:cs="Arial"/>
                <w:b/>
                <w:color w:val="000000"/>
              </w:rPr>
              <w:t>EDU4</w:t>
            </w:r>
            <w:r w:rsidRPr="00130F6E">
              <w:rPr>
                <w:rFonts w:ascii="Arial" w:eastAsia="Arial" w:hAnsi="Arial" w:cs="Arial"/>
                <w:color w:val="000000"/>
              </w:rPr>
              <w:t xml:space="preserve">:   Lassen Sie mich kurz überlegen (...) Vielleicht wäre es  /  Ja, die Steering </w:t>
            </w:r>
          </w:p>
        </w:tc>
      </w:tr>
      <w:tr w:rsidR="00496DBD" w:rsidRPr="00130F6E" w14:paraId="6CF7195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F99D1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CCE6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Group  /  Das ist vielleicht auch etwas, was ich vorschlagen, will, dass wir uns </w:t>
            </w:r>
          </w:p>
        </w:tc>
      </w:tr>
      <w:tr w:rsidR="00496DBD" w:rsidRPr="00130F6E" w14:paraId="5E4887B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3E2D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32468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vielleicht dann doch  /  Wir treffen uns jetzt in einem Monat. Dass wir uns </w:t>
            </w:r>
          </w:p>
        </w:tc>
      </w:tr>
      <w:tr w:rsidR="00496DBD" w:rsidRPr="00130F6E" w14:paraId="79DE40D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C555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207B3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vielleicht auch doch vielleicht auch ein bisschen intensiver treffen oder </w:t>
            </w:r>
          </w:p>
        </w:tc>
      </w:tr>
      <w:tr w:rsidR="00496DBD" w:rsidRPr="00130F6E" w14:paraId="52EF1B0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B01C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0F33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besprechen oder das wir noch mal deutlicher abzeichnen, was denn jetzt als </w:t>
            </w:r>
          </w:p>
        </w:tc>
      </w:tr>
      <w:tr w:rsidR="00496DBD" w:rsidRPr="00130F6E" w14:paraId="4D3C9E3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C0500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8B2B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Nächstes / Ja, was die nächsten Schritte irgendwie sein sollen in den / Ja, dass </w:t>
            </w:r>
          </w:p>
        </w:tc>
      </w:tr>
      <w:tr w:rsidR="00496DBD" w:rsidRPr="00130F6E" w14:paraId="40FC9EF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DD93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26F17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die nächsten Schritte besser abgezeichnet werden. Und zum Beispiel diese Umfrage,</w:t>
            </w:r>
          </w:p>
        </w:tc>
      </w:tr>
      <w:tr w:rsidR="00496DBD" w:rsidRPr="00130F6E" w14:paraId="7BCC76F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B733A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0377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 über die ich nicht weiß, ob sie denn durchgeführt wird oder nicht, ob wir </w:t>
            </w:r>
          </w:p>
        </w:tc>
      </w:tr>
      <w:tr w:rsidR="00496DBD" w:rsidRPr="00130F6E" w14:paraId="6192F3B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CDE6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D4594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vergleichbare Resultate haben. Weil meine, wie gesagt - das hatte ich ihnen im </w:t>
            </w:r>
          </w:p>
        </w:tc>
      </w:tr>
      <w:tr w:rsidR="00496DBD" w:rsidRPr="00130F6E" w14:paraId="5E5CAAD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D839B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ECB5D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Vorgespräch gesagt - eine Rolle war, einen Artikel zu verfassen. Dann weiß ich </w:t>
            </w:r>
          </w:p>
        </w:tc>
      </w:tr>
      <w:tr w:rsidR="00496DBD" w:rsidRPr="00130F6E" w14:paraId="77D4136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3D8B2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CFA89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 xml:space="preserve">nicht, ob ich den haben kann oder nicht, ob ich diese Rolle ausführen kann. Ja. </w:t>
            </w:r>
          </w:p>
        </w:tc>
      </w:tr>
      <w:tr w:rsidR="00496DBD" w14:paraId="45096675" w14:textId="77777777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8B0F5" w14:textId="77777777" w:rsidR="00496DBD" w:rsidRPr="00130F6E" w:rsidRDefault="00B810C9">
            <w:pPr>
              <w:spacing w:after="0" w:line="240" w:lineRule="auto"/>
            </w:pPr>
            <w:r w:rsidRPr="00130F6E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703</w:t>
            </w:r>
          </w:p>
        </w:tc>
        <w:tc>
          <w:tcPr>
            <w:tcW w:w="9807" w:type="dxa"/>
            <w:tcBorders>
              <w:top w:val="nil"/>
              <w:left w:val="nil"/>
              <w:bottom w:val="nil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9615F" w14:textId="77777777" w:rsidR="00496DBD" w:rsidRDefault="00B810C9">
            <w:pPr>
              <w:spacing w:after="0" w:line="240" w:lineRule="auto"/>
            </w:pPr>
            <w:r w:rsidRPr="00130F6E">
              <w:rPr>
                <w:rFonts w:ascii="Arial" w:eastAsia="Arial" w:hAnsi="Arial" w:cs="Arial"/>
                <w:color w:val="000000"/>
              </w:rPr>
              <w:t>[0:54:30.4] BSC:  (...) Okay, ja dann war es dass mit den Fragen. Dankeschön!</w:t>
            </w:r>
          </w:p>
        </w:tc>
      </w:tr>
    </w:tbl>
    <w:p w14:paraId="14AC7464" w14:textId="77777777" w:rsidR="0075030B" w:rsidRDefault="0075030B"/>
    <w:sectPr w:rsidR="0075030B">
      <w:headerReference w:type="default" r:id="rId6"/>
      <w:footerReference w:type="default" r:id="rId7"/>
      <w:pgSz w:w="11906" w:h="16838"/>
      <w:pgMar w:top="1417" w:right="850" w:bottom="1417" w:left="850" w:header="720" w:footer="720" w:gutter="0"/>
      <w:cols w:space="708"/>
      <w:docGrid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2B36C" w14:textId="77777777" w:rsidR="005F2EEE" w:rsidRDefault="005F2EEE">
      <w:r>
        <w:separator/>
      </w:r>
    </w:p>
  </w:endnote>
  <w:endnote w:type="continuationSeparator" w:id="0">
    <w:p w14:paraId="5C0F0679" w14:textId="77777777" w:rsidR="005F2EEE" w:rsidRDefault="005F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4BF34" w14:textId="77777777" w:rsidR="00496DBD" w:rsidRDefault="00496DBD">
    <w:pPr>
      <w:tabs>
        <w:tab w:val="right" w:pos="10206"/>
      </w:tabs>
    </w:pPr>
  </w:p>
  <w:p w14:paraId="5C47FBE4" w14:textId="77777777" w:rsidR="00496DBD" w:rsidRDefault="00B810C9">
    <w:pPr>
      <w:jc w:val="right"/>
    </w:pPr>
    <w:r>
      <w:fldChar w:fldCharType="begin"/>
    </w:r>
    <w:r>
      <w:instrText>PAGE \* MERGEFORMAT2</w:instrText>
    </w:r>
    <w:r>
      <w:fldChar w:fldCharType="separate"/>
    </w:r>
    <w:r>
      <w:rPr>
        <w:b/>
        <w:bCs/>
        <w:noProof/>
        <w:lang w:val="en-US"/>
      </w:rPr>
      <w:t>Error! Unknown switch argument.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9EAA8" w14:textId="77777777" w:rsidR="005F2EEE" w:rsidRDefault="005F2EEE">
      <w:r>
        <w:separator/>
      </w:r>
    </w:p>
  </w:footnote>
  <w:footnote w:type="continuationSeparator" w:id="0">
    <w:p w14:paraId="5FF11844" w14:textId="77777777" w:rsidR="005F2EEE" w:rsidRDefault="005F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A9151" w14:textId="77777777" w:rsidR="00496DBD" w:rsidRDefault="00B810C9">
    <w:pPr>
      <w:tabs>
        <w:tab w:val="right" w:pos="10206"/>
      </w:tabs>
    </w:pPr>
    <w:r>
      <w:t>MAXQDA 2020</w:t>
    </w:r>
    <w:r>
      <w:tab/>
      <w:t>20.09.2021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191"/>
    <w:rsid w:val="00000191"/>
    <w:rsid w:val="00130F6E"/>
    <w:rsid w:val="002C5C7D"/>
    <w:rsid w:val="003415DD"/>
    <w:rsid w:val="00496DBD"/>
    <w:rsid w:val="005F2EEE"/>
    <w:rsid w:val="0075030B"/>
    <w:rsid w:val="00B600E5"/>
    <w:rsid w:val="00B810C9"/>
    <w:rsid w:val="00DE2387"/>
    <w:rsid w:val="00EB7D66"/>
    <w:rsid w:val="00F00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9EF11"/>
  <w15:docId w15:val="{2BA9990B-2373-4356-AC4A-E15198774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CD9"/>
  </w:style>
  <w:style w:type="character" w:customStyle="1" w:styleId="Heading1Char">
    <w:name w:val="Heading 1 Char"/>
    <w:basedOn w:val="DefaultParagraphFont"/>
    <w:link w:val="Heading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rPr>
      <w:b/>
      <w:bCs/>
      <w:color w:val="4472C4" w:themeColor="accent1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2C5C7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C5C7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C5C7D"/>
    <w:pPr>
      <w:spacing w:after="100"/>
      <w:ind w:left="440"/>
    </w:pPr>
  </w:style>
  <w:style w:type="paragraph" w:styleId="ListParagraph">
    <w:name w:val="List Paragraph"/>
    <w:basedOn w:val="Normal"/>
    <w:uiPriority w:val="34"/>
    <w:qFormat/>
    <w:rsid w:val="006155F4"/>
    <w:pPr>
      <w:ind w:left="720"/>
      <w:contextualSpacing/>
    </w:pPr>
  </w:style>
  <w:style w:type="paragraph" w:customStyle="1" w:styleId="MQTableTitle">
    <w:name w:val="MQ_Table_Title"/>
    <w:qFormat/>
    <w:pPr>
      <w:spacing w:after="360" w:line="240" w:lineRule="auto"/>
    </w:pPr>
    <w:rPr>
      <w:rFonts w:ascii="Calibri" w:eastAsia="Calibri" w:hAnsi="Calibri" w:cs="Calibri"/>
      <w:b/>
      <w:bCs/>
      <w:color w:val="1F497D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8378</Words>
  <Characters>42561</Characters>
  <Application>Microsoft Office Word</Application>
  <DocSecurity>0</DocSecurity>
  <Lines>1576</Lines>
  <Paragraphs>1756</Paragraphs>
  <ScaleCrop>false</ScaleCrop>
  <Company/>
  <LinksUpToDate>false</LinksUpToDate>
  <CharactersWithSpaces>49183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Schneider Bettina</cp:lastModifiedBy>
  <cp:revision>9</cp:revision>
  <dcterms:created xsi:type="dcterms:W3CDTF">2020-02-10T15:41:00Z</dcterms:created>
  <dcterms:modified xsi:type="dcterms:W3CDTF">2021-10-25T14:49:00Z</dcterms:modified>
</cp:coreProperties>
</file>